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0B5029" w:rsidRPr="003857C3" w:rsidTr="00A40139">
        <w:trPr>
          <w:jc w:val="center"/>
        </w:trPr>
        <w:tc>
          <w:tcPr>
            <w:tcW w:w="5245" w:type="dxa"/>
            <w:shd w:val="clear" w:color="auto" w:fill="auto"/>
          </w:tcPr>
          <w:p w:rsidR="000B5029" w:rsidRPr="003857C3" w:rsidRDefault="003857C3" w:rsidP="003857C3">
            <w:pPr>
              <w:spacing w:line="276" w:lineRule="auto"/>
              <w:ind w:left="-426" w:right="-284" w:firstLine="238"/>
              <w:jc w:val="center"/>
              <w:rPr>
                <w:rFonts w:ascii="Times New Roman" w:eastAsia="Times New Roman" w:hAnsi="Times New Roman" w:cs="Times New Roman"/>
                <w:color w:val="000000"/>
                <w:sz w:val="26"/>
                <w:szCs w:val="26"/>
                <w:lang w:val="sv-SE" w:eastAsia="en-US"/>
              </w:rPr>
            </w:pPr>
            <w:r w:rsidRPr="003857C3">
              <w:rPr>
                <w:rFonts w:ascii="Times New Roman" w:eastAsia="Times New Roman" w:hAnsi="Times New Roman" w:cs="Times New Roman"/>
                <w:color w:val="000000"/>
                <w:sz w:val="26"/>
                <w:szCs w:val="26"/>
                <w:lang w:val="sv-SE" w:eastAsia="en-US"/>
              </w:rPr>
              <w:t xml:space="preserve">UBND THÀNH PHỐ </w:t>
            </w:r>
            <w:r w:rsidR="000B5029" w:rsidRPr="003857C3">
              <w:rPr>
                <w:rFonts w:ascii="Times New Roman" w:eastAsia="Times New Roman" w:hAnsi="Times New Roman" w:cs="Times New Roman"/>
                <w:color w:val="000000"/>
                <w:sz w:val="26"/>
                <w:szCs w:val="26"/>
                <w:lang w:val="sv-SE" w:eastAsia="en-US"/>
              </w:rPr>
              <w:t>ĐÔNG TRIỀU</w:t>
            </w:r>
          </w:p>
          <w:p w:rsidR="000B5029" w:rsidRPr="003857C3" w:rsidRDefault="000B5029" w:rsidP="003857C3">
            <w:pPr>
              <w:spacing w:line="276" w:lineRule="auto"/>
              <w:ind w:left="-426" w:right="-284"/>
              <w:jc w:val="center"/>
              <w:rPr>
                <w:rFonts w:ascii="Times New Roman" w:eastAsia="Times New Roman" w:hAnsi="Times New Roman" w:cs="Times New Roman"/>
                <w:b/>
                <w:color w:val="000000"/>
                <w:sz w:val="26"/>
                <w:szCs w:val="26"/>
                <w:lang w:eastAsia="en-US"/>
              </w:rPr>
            </w:pPr>
            <w:r w:rsidRPr="003857C3">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58752" behindDoc="0" locked="0" layoutInCell="1" allowOverlap="1" wp14:anchorId="681C640C" wp14:editId="243718B2">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31059" id="Straight Connector 3"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3857C3">
              <w:rPr>
                <w:rFonts w:ascii="Times New Roman" w:eastAsia="Times New Roman" w:hAnsi="Times New Roman" w:cs="Times New Roman"/>
                <w:b/>
                <w:color w:val="000000"/>
                <w:sz w:val="26"/>
                <w:szCs w:val="26"/>
                <w:lang w:eastAsia="en-US"/>
              </w:rPr>
              <w:t>TRƯỜNG THCS NGUYỄN HUỆ</w:t>
            </w:r>
          </w:p>
          <w:p w:rsidR="000B5029" w:rsidRPr="003857C3" w:rsidRDefault="000B5029" w:rsidP="003857C3">
            <w:pPr>
              <w:spacing w:line="276" w:lineRule="auto"/>
              <w:ind w:left="-426" w:right="-284"/>
              <w:jc w:val="center"/>
              <w:rPr>
                <w:rFonts w:ascii="Times New Roman" w:eastAsia="Times New Roman" w:hAnsi="Times New Roman" w:cs="Times New Roman"/>
                <w:b/>
                <w:color w:val="000000"/>
                <w:sz w:val="26"/>
                <w:szCs w:val="26"/>
                <w:lang w:eastAsia="en-US"/>
              </w:rPr>
            </w:pPr>
          </w:p>
        </w:tc>
        <w:tc>
          <w:tcPr>
            <w:tcW w:w="4310" w:type="dxa"/>
            <w:shd w:val="clear" w:color="auto" w:fill="auto"/>
          </w:tcPr>
          <w:p w:rsidR="000B5029" w:rsidRPr="003857C3" w:rsidRDefault="000B5029" w:rsidP="003857C3">
            <w:pPr>
              <w:spacing w:line="276" w:lineRule="auto"/>
              <w:ind w:left="64" w:right="-9"/>
              <w:jc w:val="center"/>
              <w:rPr>
                <w:rFonts w:ascii="Times New Roman" w:eastAsia="Times New Roman" w:hAnsi="Times New Roman" w:cs="Times New Roman"/>
                <w:b/>
                <w:color w:val="000000"/>
                <w:sz w:val="26"/>
                <w:szCs w:val="26"/>
                <w:lang w:eastAsia="en-US"/>
              </w:rPr>
            </w:pPr>
            <w:r w:rsidRPr="003857C3">
              <w:rPr>
                <w:rFonts w:ascii="Times New Roman" w:eastAsia="Times New Roman" w:hAnsi="Times New Roman" w:cs="Times New Roman"/>
                <w:b/>
                <w:color w:val="000000"/>
                <w:sz w:val="26"/>
                <w:szCs w:val="26"/>
                <w:lang w:eastAsia="en-US"/>
              </w:rPr>
              <w:t xml:space="preserve">ĐỀ  CƯƠNG ÔN TẬP KIỂM </w:t>
            </w:r>
          </w:p>
          <w:p w:rsidR="000B5029" w:rsidRPr="003857C3" w:rsidRDefault="000B5029" w:rsidP="003857C3">
            <w:pPr>
              <w:spacing w:line="276" w:lineRule="auto"/>
              <w:ind w:left="64" w:right="-9"/>
              <w:jc w:val="center"/>
              <w:rPr>
                <w:rFonts w:ascii="Times New Roman" w:eastAsia="Times New Roman" w:hAnsi="Times New Roman" w:cs="Times New Roman"/>
                <w:b/>
                <w:color w:val="000000"/>
                <w:sz w:val="26"/>
                <w:szCs w:val="26"/>
                <w:lang w:eastAsia="en-US"/>
              </w:rPr>
            </w:pPr>
            <w:r w:rsidRPr="003857C3">
              <w:rPr>
                <w:rFonts w:ascii="Times New Roman" w:eastAsia="Times New Roman" w:hAnsi="Times New Roman" w:cs="Times New Roman"/>
                <w:b/>
                <w:color w:val="000000"/>
                <w:sz w:val="26"/>
                <w:szCs w:val="26"/>
                <w:lang w:eastAsia="en-US"/>
              </w:rPr>
              <w:t>CUỐI  KÌ I</w:t>
            </w:r>
          </w:p>
          <w:p w:rsidR="000B5029" w:rsidRPr="003857C3" w:rsidRDefault="000B5029" w:rsidP="003857C3">
            <w:pPr>
              <w:spacing w:line="276" w:lineRule="auto"/>
              <w:ind w:left="-426" w:right="-284"/>
              <w:jc w:val="center"/>
              <w:rPr>
                <w:rFonts w:ascii="Times New Roman" w:eastAsia="Times New Roman" w:hAnsi="Times New Roman" w:cs="Times New Roman"/>
                <w:b/>
                <w:color w:val="000000"/>
                <w:sz w:val="26"/>
                <w:szCs w:val="26"/>
                <w:lang w:eastAsia="en-US"/>
              </w:rPr>
            </w:pPr>
            <w:r w:rsidRPr="003857C3">
              <w:rPr>
                <w:rFonts w:ascii="Times New Roman" w:eastAsia="Times New Roman" w:hAnsi="Times New Roman" w:cs="Times New Roman"/>
                <w:b/>
                <w:color w:val="000000"/>
                <w:sz w:val="26"/>
                <w:szCs w:val="26"/>
                <w:lang w:eastAsia="en-US"/>
              </w:rPr>
              <w:t>NĂM HỌC 2024-2025</w:t>
            </w:r>
          </w:p>
        </w:tc>
      </w:tr>
    </w:tbl>
    <w:p w:rsidR="000B5029" w:rsidRPr="003857C3" w:rsidRDefault="000B5029" w:rsidP="003857C3">
      <w:pPr>
        <w:spacing w:line="276" w:lineRule="auto"/>
        <w:rPr>
          <w:rFonts w:ascii="Times New Roman" w:eastAsia="Times New Roman" w:hAnsi="Times New Roman" w:cs="Times New Roman"/>
          <w:b/>
          <w:sz w:val="28"/>
          <w:szCs w:val="28"/>
          <w:lang w:eastAsia="en-US"/>
        </w:rPr>
      </w:pPr>
      <w:r w:rsidRPr="003857C3">
        <w:rPr>
          <w:rFonts w:ascii="Times New Roman" w:eastAsia="Times New Roman" w:hAnsi="Times New Roman" w:cs="Times New Roman"/>
          <w:b/>
          <w:sz w:val="28"/>
          <w:szCs w:val="28"/>
          <w:lang w:eastAsia="en-US"/>
        </w:rPr>
        <w:t xml:space="preserve">                                                              </w:t>
      </w:r>
    </w:p>
    <w:p w:rsidR="000B5029" w:rsidRPr="003857C3" w:rsidRDefault="000B5029" w:rsidP="003857C3">
      <w:pPr>
        <w:spacing w:line="276" w:lineRule="auto"/>
        <w:jc w:val="center"/>
        <w:rPr>
          <w:rFonts w:ascii="Times New Roman" w:eastAsia="Times New Roman" w:hAnsi="Times New Roman" w:cs="Times New Roman"/>
          <w:b/>
          <w:sz w:val="28"/>
          <w:szCs w:val="28"/>
          <w:lang w:eastAsia="en-US"/>
        </w:rPr>
      </w:pPr>
      <w:r w:rsidRPr="003857C3">
        <w:rPr>
          <w:rFonts w:ascii="Times New Roman" w:eastAsia="Times New Roman" w:hAnsi="Times New Roman" w:cs="Times New Roman"/>
          <w:b/>
          <w:sz w:val="28"/>
          <w:szCs w:val="28"/>
          <w:lang w:eastAsia="en-US"/>
        </w:rPr>
        <w:t>MÔN GDCD 8</w:t>
      </w:r>
    </w:p>
    <w:p w:rsidR="00B62A70" w:rsidRPr="003857C3" w:rsidRDefault="00B62A70" w:rsidP="00E63722">
      <w:pPr>
        <w:spacing w:line="276" w:lineRule="auto"/>
        <w:ind w:left="70"/>
        <w:jc w:val="both"/>
        <w:rPr>
          <w:rFonts w:ascii="Times New Roman" w:hAnsi="Times New Roman" w:cs="Times New Roman"/>
          <w:b/>
          <w:bCs/>
          <w:sz w:val="28"/>
          <w:szCs w:val="28"/>
        </w:rPr>
      </w:pPr>
      <w:bookmarkStart w:id="0" w:name="_GoBack"/>
    </w:p>
    <w:p w:rsidR="003857C3" w:rsidRDefault="003857C3" w:rsidP="00E63722">
      <w:pPr>
        <w:spacing w:line="276" w:lineRule="auto"/>
        <w:ind w:firstLine="567"/>
        <w:jc w:val="both"/>
        <w:rPr>
          <w:rFonts w:ascii="Times New Roman" w:eastAsia="Times New Roman" w:hAnsi="Times New Roman" w:cs="Times New Roman"/>
          <w:b/>
          <w:bCs/>
          <w:sz w:val="28"/>
          <w:szCs w:val="28"/>
          <w:lang w:val="it-IT" w:eastAsia="en-US"/>
        </w:rPr>
      </w:pPr>
      <w:r>
        <w:rPr>
          <w:rFonts w:ascii="Times New Roman" w:eastAsia="Times New Roman" w:hAnsi="Times New Roman" w:cs="Times New Roman"/>
          <w:b/>
          <w:bCs/>
          <w:sz w:val="28"/>
          <w:szCs w:val="28"/>
          <w:lang w:val="it-IT" w:eastAsia="en-US"/>
        </w:rPr>
        <w:t xml:space="preserve">A. </w:t>
      </w:r>
      <w:r w:rsidR="00B62A70" w:rsidRPr="003857C3">
        <w:rPr>
          <w:rFonts w:ascii="Times New Roman" w:eastAsia="Times New Roman" w:hAnsi="Times New Roman" w:cs="Times New Roman"/>
          <w:b/>
          <w:bCs/>
          <w:sz w:val="28"/>
          <w:szCs w:val="28"/>
          <w:lang w:val="it-IT" w:eastAsia="en-US"/>
        </w:rPr>
        <w:t>NỘI DUNG ÔN TẬP</w:t>
      </w:r>
    </w:p>
    <w:p w:rsidR="005474F0" w:rsidRPr="003857C3" w:rsidRDefault="00B62A70" w:rsidP="00E63722">
      <w:pPr>
        <w:spacing w:line="276" w:lineRule="auto"/>
        <w:ind w:firstLine="567"/>
        <w:jc w:val="both"/>
        <w:rPr>
          <w:rFonts w:ascii="Times New Roman" w:eastAsia="Times New Roman" w:hAnsi="Times New Roman" w:cs="Times New Roman"/>
          <w:b/>
          <w:bCs/>
          <w:sz w:val="28"/>
          <w:szCs w:val="28"/>
          <w:lang w:val="it-IT" w:eastAsia="en-US"/>
        </w:rPr>
      </w:pPr>
      <w:r w:rsidRPr="003857C3">
        <w:rPr>
          <w:rFonts w:ascii="Times New Roman" w:eastAsia="Times New Roman" w:hAnsi="Times New Roman" w:cs="Times New Roman"/>
          <w:b/>
          <w:bCs/>
          <w:sz w:val="28"/>
          <w:szCs w:val="28"/>
          <w:lang w:val="it-IT" w:eastAsia="en-US"/>
        </w:rPr>
        <w:t>Ôn tập các bài:</w:t>
      </w:r>
    </w:p>
    <w:p w:rsidR="00B62A70" w:rsidRPr="003857C3" w:rsidRDefault="00B62A70" w:rsidP="00E63722">
      <w:pPr>
        <w:spacing w:line="276" w:lineRule="auto"/>
        <w:ind w:left="70" w:firstLine="567"/>
        <w:jc w:val="both"/>
        <w:rPr>
          <w:rFonts w:ascii="Times New Roman" w:hAnsi="Times New Roman" w:cs="Times New Roman"/>
          <w:bCs/>
          <w:sz w:val="28"/>
          <w:szCs w:val="28"/>
        </w:rPr>
      </w:pPr>
      <w:r w:rsidRPr="003857C3">
        <w:rPr>
          <w:rFonts w:ascii="Times New Roman" w:hAnsi="Times New Roman" w:cs="Times New Roman"/>
          <w:spacing w:val="-8"/>
          <w:sz w:val="28"/>
          <w:szCs w:val="28"/>
          <w:lang w:val="vi-VN" w:eastAsia="en-US"/>
        </w:rPr>
        <w:t>1</w:t>
      </w:r>
      <w:r w:rsidR="003857C3" w:rsidRPr="003857C3">
        <w:rPr>
          <w:rFonts w:ascii="Times New Roman" w:hAnsi="Times New Roman" w:cs="Times New Roman"/>
          <w:spacing w:val="-8"/>
          <w:sz w:val="28"/>
          <w:szCs w:val="28"/>
          <w:lang w:eastAsia="en-US"/>
        </w:rPr>
        <w:t>.</w:t>
      </w:r>
      <w:r w:rsidRPr="003857C3">
        <w:rPr>
          <w:rFonts w:ascii="Times New Roman" w:hAnsi="Times New Roman" w:cs="Times New Roman"/>
          <w:color w:val="000000"/>
          <w:sz w:val="28"/>
          <w:szCs w:val="28"/>
          <w:lang w:val="vi-VN" w:eastAsia="en-US"/>
        </w:rPr>
        <w:t xml:space="preserve"> Tự hào về truyền thống dân tộc Việt Nam</w:t>
      </w:r>
      <w:r w:rsidRPr="003857C3">
        <w:rPr>
          <w:rFonts w:ascii="Times New Roman" w:hAnsi="Times New Roman" w:cs="Times New Roman"/>
          <w:sz w:val="28"/>
          <w:szCs w:val="28"/>
          <w:lang w:val="vi-VN" w:eastAsia="en-US"/>
        </w:rPr>
        <w:t>.</w:t>
      </w:r>
    </w:p>
    <w:p w:rsidR="00B62A70" w:rsidRPr="003857C3" w:rsidRDefault="00B62A70" w:rsidP="00E63722">
      <w:pPr>
        <w:spacing w:line="276" w:lineRule="auto"/>
        <w:ind w:left="70" w:firstLine="567"/>
        <w:jc w:val="both"/>
        <w:rPr>
          <w:rFonts w:ascii="Times New Roman" w:hAnsi="Times New Roman" w:cs="Times New Roman"/>
          <w:color w:val="000000"/>
          <w:sz w:val="28"/>
          <w:szCs w:val="28"/>
          <w:lang w:val="vi-VN" w:eastAsia="en-US"/>
        </w:rPr>
      </w:pPr>
      <w:r w:rsidRPr="003857C3">
        <w:rPr>
          <w:rFonts w:ascii="Times New Roman" w:hAnsi="Times New Roman" w:cs="Times New Roman"/>
          <w:spacing w:val="-8"/>
          <w:sz w:val="28"/>
          <w:szCs w:val="28"/>
          <w:lang w:val="vi-VN" w:eastAsia="en-US"/>
        </w:rPr>
        <w:t xml:space="preserve">2. </w:t>
      </w:r>
      <w:r w:rsidRPr="003857C3">
        <w:rPr>
          <w:rFonts w:ascii="Times New Roman" w:hAnsi="Times New Roman" w:cs="Times New Roman"/>
          <w:color w:val="000000"/>
          <w:sz w:val="28"/>
          <w:szCs w:val="28"/>
          <w:lang w:val="vi-VN" w:eastAsia="en-US"/>
        </w:rPr>
        <w:t>Tôn trọng sự đa dạng của dân tộc</w:t>
      </w:r>
    </w:p>
    <w:p w:rsidR="00B62A70" w:rsidRPr="003857C3" w:rsidRDefault="00B62A70" w:rsidP="00E63722">
      <w:pPr>
        <w:spacing w:line="276" w:lineRule="auto"/>
        <w:ind w:left="70" w:firstLine="567"/>
        <w:jc w:val="both"/>
        <w:rPr>
          <w:rFonts w:ascii="Times New Roman" w:hAnsi="Times New Roman" w:cs="Times New Roman"/>
          <w:color w:val="000000"/>
          <w:sz w:val="28"/>
          <w:szCs w:val="28"/>
          <w:lang w:val="vi-VN" w:eastAsia="en-US"/>
        </w:rPr>
      </w:pPr>
      <w:r w:rsidRPr="003857C3">
        <w:rPr>
          <w:rFonts w:ascii="Times New Roman" w:hAnsi="Times New Roman" w:cs="Times New Roman"/>
          <w:spacing w:val="-8"/>
          <w:sz w:val="28"/>
          <w:szCs w:val="28"/>
          <w:lang w:val="vi-VN" w:eastAsia="en-US"/>
        </w:rPr>
        <w:t xml:space="preserve">3. </w:t>
      </w:r>
      <w:r w:rsidRPr="003857C3">
        <w:rPr>
          <w:rFonts w:ascii="Times New Roman" w:hAnsi="Times New Roman" w:cs="Times New Roman"/>
          <w:color w:val="000000"/>
          <w:sz w:val="28"/>
          <w:szCs w:val="28"/>
          <w:lang w:val="vi-VN" w:eastAsia="en-US"/>
        </w:rPr>
        <w:t>Lao động cần cù sáng tạo</w:t>
      </w:r>
    </w:p>
    <w:p w:rsidR="00B62A70" w:rsidRPr="003857C3" w:rsidRDefault="00B62A70" w:rsidP="00E63722">
      <w:pPr>
        <w:spacing w:line="276" w:lineRule="auto"/>
        <w:ind w:left="70" w:firstLine="567"/>
        <w:jc w:val="both"/>
        <w:rPr>
          <w:rFonts w:ascii="Times New Roman" w:hAnsi="Times New Roman" w:cs="Times New Roman"/>
          <w:color w:val="000000"/>
          <w:sz w:val="28"/>
          <w:szCs w:val="28"/>
          <w:lang w:val="vi-VN" w:eastAsia="en-US"/>
        </w:rPr>
      </w:pPr>
      <w:r w:rsidRPr="003857C3">
        <w:rPr>
          <w:rFonts w:ascii="Times New Roman" w:hAnsi="Times New Roman" w:cs="Times New Roman"/>
          <w:spacing w:val="-8"/>
          <w:sz w:val="28"/>
          <w:szCs w:val="28"/>
          <w:lang w:val="vi-VN" w:eastAsia="en-US"/>
        </w:rPr>
        <w:t xml:space="preserve">4. </w:t>
      </w:r>
      <w:r w:rsidRPr="003857C3">
        <w:rPr>
          <w:rFonts w:ascii="Times New Roman" w:hAnsi="Times New Roman" w:cs="Times New Roman"/>
          <w:color w:val="000000"/>
          <w:sz w:val="28"/>
          <w:szCs w:val="28"/>
          <w:lang w:val="vi-VN" w:eastAsia="en-US"/>
        </w:rPr>
        <w:t>Bảo vệ lẽ phải</w:t>
      </w:r>
    </w:p>
    <w:p w:rsidR="00B62A70" w:rsidRPr="003857C3" w:rsidRDefault="00B62A70" w:rsidP="00E63722">
      <w:pPr>
        <w:spacing w:line="276" w:lineRule="auto"/>
        <w:ind w:left="70" w:firstLine="567"/>
        <w:jc w:val="both"/>
        <w:rPr>
          <w:rFonts w:ascii="Times New Roman" w:hAnsi="Times New Roman" w:cs="Times New Roman"/>
          <w:color w:val="000000"/>
          <w:sz w:val="28"/>
          <w:szCs w:val="28"/>
          <w:lang w:val="vi-VN" w:eastAsia="en-US"/>
        </w:rPr>
      </w:pPr>
      <w:r w:rsidRPr="003857C3">
        <w:rPr>
          <w:rFonts w:ascii="Times New Roman" w:hAnsi="Times New Roman" w:cs="Times New Roman"/>
          <w:spacing w:val="-8"/>
          <w:sz w:val="28"/>
          <w:szCs w:val="28"/>
          <w:lang w:val="vi-VN" w:eastAsia="en-US"/>
        </w:rPr>
        <w:t>5</w:t>
      </w:r>
      <w:r w:rsidRPr="003857C3">
        <w:rPr>
          <w:rFonts w:ascii="Times New Roman" w:eastAsia="Times New Roman" w:hAnsi="Times New Roman" w:cs="Times New Roman"/>
          <w:color w:val="000000"/>
          <w:sz w:val="28"/>
          <w:szCs w:val="28"/>
          <w:lang w:val="vi-VN" w:eastAsia="en-US"/>
        </w:rPr>
        <w:t xml:space="preserve">. </w:t>
      </w:r>
      <w:r w:rsidRPr="003857C3">
        <w:rPr>
          <w:rFonts w:ascii="Times New Roman" w:hAnsi="Times New Roman" w:cs="Times New Roman"/>
          <w:color w:val="000000"/>
          <w:sz w:val="28"/>
          <w:szCs w:val="28"/>
          <w:lang w:val="vi-VN" w:eastAsia="en-US"/>
        </w:rPr>
        <w:t>Bảo vệ môi trường và tài nguyên thiên nhiên</w:t>
      </w:r>
    </w:p>
    <w:p w:rsidR="00B62A70" w:rsidRPr="003857C3" w:rsidRDefault="00B62A70" w:rsidP="00E63722">
      <w:pPr>
        <w:shd w:val="clear" w:color="auto" w:fill="FFFFFF"/>
        <w:spacing w:line="276" w:lineRule="auto"/>
        <w:ind w:firstLine="567"/>
        <w:jc w:val="both"/>
        <w:rPr>
          <w:rFonts w:ascii="Times New Roman" w:eastAsia="Calibri" w:hAnsi="Times New Roman" w:cs="Times New Roman"/>
          <w:b/>
          <w:sz w:val="28"/>
          <w:szCs w:val="28"/>
          <w:lang w:val="vi-VN" w:eastAsia="en-US"/>
        </w:rPr>
      </w:pPr>
      <w:r w:rsidRPr="003857C3">
        <w:rPr>
          <w:rFonts w:ascii="Times New Roman" w:eastAsia="Calibri" w:hAnsi="Times New Roman" w:cs="Times New Roman"/>
          <w:b/>
          <w:sz w:val="28"/>
          <w:szCs w:val="28"/>
          <w:lang w:val="vi-VN" w:eastAsia="en-US"/>
        </w:rPr>
        <w:t>Yêu cầu:</w:t>
      </w:r>
    </w:p>
    <w:p w:rsidR="00B62A70" w:rsidRPr="003857C3" w:rsidRDefault="00B62A70" w:rsidP="00E63722">
      <w:pPr>
        <w:spacing w:line="276" w:lineRule="auto"/>
        <w:ind w:firstLine="567"/>
        <w:jc w:val="both"/>
        <w:rPr>
          <w:rFonts w:ascii="Times New Roman" w:eastAsia="Calibri" w:hAnsi="Times New Roman" w:cs="Times New Roman"/>
          <w:spacing w:val="-12"/>
          <w:sz w:val="28"/>
          <w:szCs w:val="28"/>
          <w:lang w:val="vi-VN" w:eastAsia="en-US"/>
        </w:rPr>
      </w:pPr>
      <w:r w:rsidRPr="003857C3">
        <w:rPr>
          <w:rFonts w:ascii="Times New Roman" w:eastAsia="Calibri" w:hAnsi="Times New Roman" w:cs="Times New Roman"/>
          <w:spacing w:val="-12"/>
          <w:sz w:val="28"/>
          <w:szCs w:val="28"/>
          <w:lang w:val="vi-VN" w:eastAsia="en-US"/>
        </w:rPr>
        <w:t>- Nắm được nội dung chính của bài học (phần ghi nhớ Khám phá SGK GDCD 6)</w:t>
      </w:r>
    </w:p>
    <w:p w:rsidR="00B62A70" w:rsidRPr="003857C3" w:rsidRDefault="00B62A70" w:rsidP="00E63722">
      <w:pPr>
        <w:spacing w:line="276" w:lineRule="auto"/>
        <w:ind w:firstLine="567"/>
        <w:jc w:val="both"/>
        <w:rPr>
          <w:rFonts w:ascii="Times New Roman" w:eastAsia="Calibri" w:hAnsi="Times New Roman" w:cs="Times New Roman"/>
          <w:sz w:val="28"/>
          <w:szCs w:val="28"/>
          <w:lang w:val="vi-VN" w:eastAsia="en-US"/>
        </w:rPr>
      </w:pPr>
      <w:r w:rsidRPr="003857C3">
        <w:rPr>
          <w:rFonts w:ascii="Times New Roman" w:eastAsia="Calibri" w:hAnsi="Times New Roman" w:cs="Times New Roman"/>
          <w:sz w:val="28"/>
          <w:szCs w:val="28"/>
          <w:lang w:val="vi-VN" w:eastAsia="en-US"/>
        </w:rPr>
        <w:t>- Xử lý tốt các dạng bài tập tình huống trong SGK và Vở bài tập GDCD 6</w:t>
      </w:r>
    </w:p>
    <w:p w:rsidR="00B62A70" w:rsidRPr="003857C3" w:rsidRDefault="00B62A70" w:rsidP="00E63722">
      <w:pPr>
        <w:spacing w:line="276" w:lineRule="auto"/>
        <w:ind w:firstLine="567"/>
        <w:jc w:val="both"/>
        <w:rPr>
          <w:rFonts w:ascii="Times New Roman" w:eastAsia="Calibri" w:hAnsi="Times New Roman" w:cs="Times New Roman"/>
          <w:sz w:val="28"/>
          <w:szCs w:val="28"/>
          <w:lang w:val="vi-VN" w:eastAsia="en-US"/>
        </w:rPr>
      </w:pPr>
      <w:r w:rsidRPr="003857C3">
        <w:rPr>
          <w:rFonts w:ascii="Times New Roman" w:eastAsia="Calibri" w:hAnsi="Times New Roman" w:cs="Times New Roman"/>
          <w:sz w:val="28"/>
          <w:szCs w:val="28"/>
          <w:lang w:val="vi-VN" w:eastAsia="en-US"/>
        </w:rPr>
        <w:t>- Vận dụng kiến thức hoàn thành các câu hỏi từ nhận biết, thông hiểu đến vận dụng (vận dụng và vận dụng cao).</w:t>
      </w:r>
    </w:p>
    <w:p w:rsidR="00B62A70" w:rsidRPr="003857C3" w:rsidRDefault="00B62A70" w:rsidP="00E63722">
      <w:pPr>
        <w:spacing w:line="276" w:lineRule="auto"/>
        <w:ind w:firstLine="567"/>
        <w:jc w:val="both"/>
        <w:rPr>
          <w:rFonts w:ascii="Times New Roman" w:eastAsia="Calibri" w:hAnsi="Times New Roman" w:cs="Times New Roman"/>
          <w:sz w:val="28"/>
          <w:szCs w:val="28"/>
          <w:lang w:val="vi-VN" w:eastAsia="en-US"/>
        </w:rPr>
      </w:pPr>
      <w:r w:rsidRPr="003857C3">
        <w:rPr>
          <w:rFonts w:ascii="Times New Roman" w:eastAsia="Calibri" w:hAnsi="Times New Roman" w:cs="Times New Roman"/>
          <w:sz w:val="28"/>
          <w:szCs w:val="28"/>
          <w:lang w:val="vi-VN" w:eastAsia="en-US"/>
        </w:rPr>
        <w:t>- Tự luận: 5 điểm (2</w:t>
      </w:r>
      <w:r w:rsidRPr="003857C3">
        <w:rPr>
          <w:rFonts w:ascii="Times New Roman" w:eastAsia="Calibri" w:hAnsi="Times New Roman" w:cs="Times New Roman"/>
          <w:sz w:val="28"/>
          <w:szCs w:val="28"/>
          <w:lang w:eastAsia="en-US"/>
        </w:rPr>
        <w:t>-3</w:t>
      </w:r>
      <w:r w:rsidRPr="003857C3">
        <w:rPr>
          <w:rFonts w:ascii="Times New Roman" w:eastAsia="Calibri" w:hAnsi="Times New Roman" w:cs="Times New Roman"/>
          <w:sz w:val="28"/>
          <w:szCs w:val="28"/>
          <w:lang w:val="vi-VN" w:eastAsia="en-US"/>
        </w:rPr>
        <w:t xml:space="preserve"> câu) - Trắc nghiệm: 5 điểm (20 câu - nhận biết và thông hiểu)</w:t>
      </w:r>
    </w:p>
    <w:p w:rsidR="00B62A70" w:rsidRPr="003857C3" w:rsidRDefault="00B62A70" w:rsidP="00E63722">
      <w:pPr>
        <w:spacing w:line="276" w:lineRule="auto"/>
        <w:ind w:firstLine="567"/>
        <w:jc w:val="both"/>
        <w:rPr>
          <w:rFonts w:ascii="Times New Roman" w:eastAsia="Times New Roman" w:hAnsi="Times New Roman" w:cs="Times New Roman"/>
          <w:b/>
          <w:sz w:val="28"/>
          <w:szCs w:val="28"/>
          <w:lang w:val="vi-VN" w:eastAsia="en-US"/>
        </w:rPr>
      </w:pPr>
      <w:r w:rsidRPr="003857C3">
        <w:rPr>
          <w:rFonts w:ascii="Times New Roman" w:eastAsia="Times New Roman" w:hAnsi="Times New Roman" w:cs="Times New Roman"/>
          <w:b/>
          <w:sz w:val="28"/>
          <w:szCs w:val="28"/>
          <w:lang w:val="vi-VN" w:eastAsia="en-US"/>
        </w:rPr>
        <w:t xml:space="preserve">I. Phần trắc nghiệm </w:t>
      </w:r>
    </w:p>
    <w:p w:rsidR="003857C3" w:rsidRPr="00C36295" w:rsidRDefault="003857C3" w:rsidP="00E63722">
      <w:pPr>
        <w:spacing w:line="276" w:lineRule="auto"/>
        <w:ind w:firstLine="567"/>
        <w:jc w:val="both"/>
        <w:rPr>
          <w:rFonts w:ascii="Times New Roman" w:eastAsia="Times New Roman" w:hAnsi="Times New Roman" w:cs="VNI-Times"/>
          <w:color w:val="000000" w:themeColor="text1"/>
          <w:sz w:val="28"/>
          <w:szCs w:val="28"/>
          <w:lang w:eastAsia="en-US"/>
        </w:rPr>
      </w:pPr>
      <w:r w:rsidRPr="00C36295">
        <w:rPr>
          <w:rFonts w:ascii="Times New Roman" w:eastAsia="Times New Roman" w:hAnsi="Times New Roman" w:cs="VNI-Times"/>
          <w:color w:val="000000" w:themeColor="text1"/>
          <w:sz w:val="28"/>
          <w:szCs w:val="28"/>
          <w:lang w:val="vi-VN" w:eastAsia="en-US"/>
        </w:rPr>
        <w:t xml:space="preserve">HS chú ý </w:t>
      </w:r>
      <w:r w:rsidRPr="00C36295">
        <w:rPr>
          <w:rFonts w:ascii="Times New Roman" w:eastAsia="Times New Roman" w:hAnsi="Times New Roman" w:cs="VNI-Times"/>
          <w:color w:val="000000" w:themeColor="text1"/>
          <w:sz w:val="28"/>
          <w:szCs w:val="28"/>
          <w:lang w:eastAsia="en-US"/>
        </w:rPr>
        <w:t xml:space="preserve">nắm vững </w:t>
      </w:r>
      <w:r w:rsidRPr="00C36295">
        <w:rPr>
          <w:rFonts w:ascii="Times New Roman" w:eastAsia="Times New Roman" w:hAnsi="Times New Roman" w:cs="VNI-Times"/>
          <w:color w:val="000000" w:themeColor="text1"/>
          <w:sz w:val="28"/>
          <w:szCs w:val="28"/>
          <w:lang w:val="vi-VN" w:eastAsia="en-US"/>
        </w:rPr>
        <w:t xml:space="preserve">kiến thức ghi nhớ trong mục </w:t>
      </w:r>
      <w:r>
        <w:rPr>
          <w:rFonts w:ascii="Times New Roman" w:eastAsia="Times New Roman" w:hAnsi="Times New Roman" w:cs="VNI-Times"/>
          <w:color w:val="000000" w:themeColor="text1"/>
          <w:sz w:val="28"/>
          <w:szCs w:val="28"/>
          <w:lang w:eastAsia="en-US"/>
        </w:rPr>
        <w:t>k</w:t>
      </w:r>
      <w:r w:rsidRPr="00C36295">
        <w:rPr>
          <w:rFonts w:ascii="Times New Roman" w:eastAsia="Times New Roman" w:hAnsi="Times New Roman" w:cs="VNI-Times"/>
          <w:color w:val="000000" w:themeColor="text1"/>
          <w:sz w:val="28"/>
          <w:szCs w:val="28"/>
          <w:lang w:val="vi-VN" w:eastAsia="en-US"/>
        </w:rPr>
        <w:t xml:space="preserve">hám phá </w:t>
      </w:r>
      <w:r>
        <w:rPr>
          <w:rFonts w:ascii="Times New Roman" w:eastAsia="Times New Roman" w:hAnsi="Times New Roman" w:cs="VNI-Times"/>
          <w:color w:val="000000" w:themeColor="text1"/>
          <w:sz w:val="28"/>
          <w:szCs w:val="28"/>
          <w:lang w:eastAsia="en-US"/>
        </w:rPr>
        <w:t xml:space="preserve">các bài trong nội dung ôn tập </w:t>
      </w:r>
      <w:r w:rsidRPr="00C36295">
        <w:rPr>
          <w:rFonts w:ascii="Times New Roman" w:eastAsia="Times New Roman" w:hAnsi="Times New Roman" w:cs="VNI-Times"/>
          <w:color w:val="000000" w:themeColor="text1"/>
          <w:sz w:val="28"/>
          <w:szCs w:val="28"/>
          <w:lang w:val="vi-VN" w:eastAsia="en-US"/>
        </w:rPr>
        <w:t>để trả lời các câu trắc nghiệm</w:t>
      </w:r>
      <w:r w:rsidRPr="00C36295">
        <w:rPr>
          <w:rFonts w:ascii="Times New Roman" w:eastAsia="Times New Roman" w:hAnsi="Times New Roman" w:cs="VNI-Times"/>
          <w:color w:val="000000" w:themeColor="text1"/>
          <w:sz w:val="28"/>
          <w:szCs w:val="28"/>
          <w:lang w:eastAsia="en-US"/>
        </w:rPr>
        <w:t xml:space="preserve"> bằng cách chọn phương án trả lời mà em cho là đúng nhất.</w:t>
      </w:r>
    </w:p>
    <w:p w:rsidR="00B62A70" w:rsidRPr="003857C3" w:rsidRDefault="00B62A70" w:rsidP="00E63722">
      <w:pPr>
        <w:spacing w:line="276" w:lineRule="auto"/>
        <w:ind w:firstLine="567"/>
        <w:contextualSpacing/>
        <w:jc w:val="both"/>
        <w:rPr>
          <w:rFonts w:ascii="Times New Roman" w:eastAsia="Times New Roman" w:hAnsi="Times New Roman" w:cs="Times New Roman"/>
          <w:b/>
          <w:bCs/>
          <w:sz w:val="28"/>
          <w:szCs w:val="28"/>
          <w:lang w:val="vi-VN" w:eastAsia="en-US"/>
        </w:rPr>
      </w:pPr>
      <w:r w:rsidRPr="003857C3">
        <w:rPr>
          <w:rFonts w:ascii="Times New Roman" w:eastAsia="Times New Roman" w:hAnsi="Times New Roman" w:cs="Times New Roman"/>
          <w:b/>
          <w:bCs/>
          <w:sz w:val="28"/>
          <w:szCs w:val="28"/>
          <w:lang w:val="vi-VN" w:eastAsia="en-US"/>
        </w:rPr>
        <w:t xml:space="preserve">I. Phần tự luận: </w:t>
      </w:r>
    </w:p>
    <w:p w:rsidR="00B62A70" w:rsidRPr="003857C3" w:rsidRDefault="00B62A70" w:rsidP="00E63722">
      <w:pPr>
        <w:spacing w:line="276" w:lineRule="auto"/>
        <w:ind w:firstLine="567"/>
        <w:contextualSpacing/>
        <w:jc w:val="both"/>
        <w:rPr>
          <w:rFonts w:ascii="Times New Roman" w:eastAsia="Times New Roman" w:hAnsi="Times New Roman" w:cs="Times New Roman"/>
          <w:bCs/>
          <w:sz w:val="28"/>
          <w:szCs w:val="28"/>
          <w:lang w:val="vi-VN" w:eastAsia="en-US"/>
        </w:rPr>
      </w:pPr>
      <w:r w:rsidRPr="003857C3">
        <w:rPr>
          <w:rFonts w:ascii="Times New Roman" w:eastAsia="Times New Roman" w:hAnsi="Times New Roman" w:cs="Times New Roman"/>
          <w:bCs/>
          <w:sz w:val="28"/>
          <w:szCs w:val="28"/>
          <w:lang w:eastAsia="en-US"/>
        </w:rPr>
        <w:t>H</w:t>
      </w:r>
      <w:r w:rsidRPr="003857C3">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3857C3" w:rsidRPr="00C36295" w:rsidRDefault="003857C3" w:rsidP="00E63722">
      <w:pPr>
        <w:spacing w:line="276" w:lineRule="auto"/>
        <w:ind w:firstLine="567"/>
        <w:jc w:val="both"/>
        <w:rPr>
          <w:rFonts w:ascii="Times New Roman" w:hAnsi="Times New Roman" w:cs="Times New Roman"/>
          <w:b/>
          <w:bCs/>
          <w:color w:val="000000" w:themeColor="text1"/>
          <w:sz w:val="28"/>
          <w:szCs w:val="28"/>
        </w:rPr>
      </w:pPr>
      <w:bookmarkStart w:id="1" w:name="_Hlk185739855"/>
      <w:r w:rsidRPr="00C36295">
        <w:rPr>
          <w:rFonts w:ascii="Times New Roman" w:hAnsi="Times New Roman" w:cs="Times New Roman"/>
          <w:b/>
          <w:bCs/>
          <w:color w:val="000000" w:themeColor="text1"/>
          <w:sz w:val="28"/>
          <w:szCs w:val="28"/>
        </w:rPr>
        <w:t xml:space="preserve">B. LUYỆN TẬP: MỘT SỐ BÀI TẬP, TÌNH HUỐNG. </w:t>
      </w:r>
    </w:p>
    <w:bookmarkEnd w:id="1"/>
    <w:p w:rsidR="0002683D" w:rsidRPr="003857C3" w:rsidRDefault="0002683D" w:rsidP="00E63722">
      <w:pPr>
        <w:spacing w:line="276" w:lineRule="auto"/>
        <w:ind w:firstLine="567"/>
        <w:jc w:val="both"/>
        <w:rPr>
          <w:rFonts w:ascii="Times New Roman" w:eastAsia="Times New Roman" w:hAnsi="Times New Roman" w:cs="Times New Roman"/>
          <w:b/>
          <w:bCs/>
          <w:sz w:val="28"/>
          <w:szCs w:val="28"/>
          <w:shd w:val="clear" w:color="auto" w:fill="FFFFFF"/>
          <w:lang w:val="vi-VN" w:eastAsia="en-US"/>
        </w:rPr>
      </w:pPr>
      <w:r w:rsidRPr="003857C3">
        <w:rPr>
          <w:rFonts w:ascii="Times New Roman" w:eastAsia="Times New Roman" w:hAnsi="Times New Roman" w:cs="Times New Roman"/>
          <w:b/>
          <w:sz w:val="28"/>
          <w:szCs w:val="28"/>
          <w:lang w:val="vi-VN" w:eastAsia="ko-KR"/>
        </w:rPr>
        <w:t>Câu 1</w:t>
      </w:r>
    </w:p>
    <w:p w:rsidR="0002683D" w:rsidRPr="003857C3" w:rsidRDefault="0002683D" w:rsidP="00E63722">
      <w:pPr>
        <w:spacing w:line="276" w:lineRule="auto"/>
        <w:ind w:firstLine="567"/>
        <w:jc w:val="both"/>
        <w:rPr>
          <w:rFonts w:ascii="Times New Roman" w:eastAsia="Times New Roman" w:hAnsi="Times New Roman" w:cs="Times New Roman"/>
          <w:color w:val="000000"/>
          <w:sz w:val="28"/>
          <w:szCs w:val="28"/>
          <w:lang w:val="vi-VN" w:eastAsia="en-US"/>
        </w:rPr>
      </w:pPr>
      <w:r w:rsidRPr="003857C3">
        <w:rPr>
          <w:rFonts w:ascii="Times New Roman" w:eastAsia="Times New Roman" w:hAnsi="Times New Roman" w:cs="Times New Roman"/>
          <w:color w:val="000000"/>
          <w:sz w:val="28"/>
          <w:szCs w:val="28"/>
          <w:lang w:val="vi-VN" w:eastAsia="en-US"/>
        </w:rPr>
        <w:t>Trong giờ làm việc nhóm, bạn A nói riêng với bạn B: “Nhóm mình có bạn H học giỏi nên chúng mình không cần suy nghĩ hay làm gì đâu, vì đã có bạn H làm hết rồi”.</w:t>
      </w:r>
    </w:p>
    <w:p w:rsidR="0002683D" w:rsidRPr="003857C3" w:rsidRDefault="0002683D" w:rsidP="00E63722">
      <w:pPr>
        <w:spacing w:line="276" w:lineRule="auto"/>
        <w:ind w:firstLine="567"/>
        <w:jc w:val="both"/>
        <w:rPr>
          <w:rFonts w:ascii="Times New Roman" w:eastAsia="Times New Roman" w:hAnsi="Times New Roman" w:cs="Times New Roman"/>
          <w:i/>
          <w:color w:val="000000"/>
          <w:sz w:val="28"/>
          <w:szCs w:val="28"/>
          <w:lang w:val="vi-VN" w:eastAsia="en-US"/>
        </w:rPr>
      </w:pPr>
      <w:r w:rsidRPr="003857C3">
        <w:rPr>
          <w:rFonts w:ascii="Times New Roman" w:eastAsia="Times New Roman" w:hAnsi="Times New Roman" w:cs="Times New Roman"/>
          <w:b/>
          <w:i/>
          <w:color w:val="000000"/>
          <w:sz w:val="28"/>
          <w:szCs w:val="28"/>
          <w:lang w:val="vi-VN" w:eastAsia="en-US"/>
        </w:rPr>
        <w:t>a)</w:t>
      </w:r>
      <w:r w:rsidRPr="003857C3">
        <w:rPr>
          <w:rFonts w:ascii="Times New Roman" w:eastAsia="Times New Roman" w:hAnsi="Times New Roman" w:cs="Times New Roman"/>
          <w:i/>
          <w:color w:val="000000"/>
          <w:sz w:val="28"/>
          <w:szCs w:val="28"/>
          <w:lang w:val="vi-VN" w:eastAsia="en-US"/>
        </w:rPr>
        <w:t xml:space="preserve"> Theo em, lời nói của bạn A như vậy có đúng không? Vì sao?</w:t>
      </w:r>
    </w:p>
    <w:p w:rsidR="0002683D" w:rsidRPr="003857C3" w:rsidRDefault="0002683D" w:rsidP="00E63722">
      <w:pPr>
        <w:spacing w:line="276" w:lineRule="auto"/>
        <w:ind w:firstLine="567"/>
        <w:jc w:val="both"/>
        <w:rPr>
          <w:rFonts w:ascii="Times New Roman" w:eastAsia="Times New Roman" w:hAnsi="Times New Roman" w:cs="Times New Roman"/>
          <w:i/>
          <w:color w:val="000000"/>
          <w:sz w:val="28"/>
          <w:szCs w:val="28"/>
          <w:lang w:val="vi-VN" w:eastAsia="en-US"/>
        </w:rPr>
      </w:pPr>
      <w:r w:rsidRPr="003857C3">
        <w:rPr>
          <w:rFonts w:ascii="Times New Roman" w:eastAsia="Times New Roman" w:hAnsi="Times New Roman" w:cs="Times New Roman"/>
          <w:b/>
          <w:i/>
          <w:color w:val="000000"/>
          <w:sz w:val="28"/>
          <w:szCs w:val="28"/>
          <w:lang w:val="vi-VN" w:eastAsia="en-US"/>
        </w:rPr>
        <w:t>b)</w:t>
      </w:r>
      <w:r w:rsidRPr="003857C3">
        <w:rPr>
          <w:rFonts w:ascii="Times New Roman" w:eastAsia="Times New Roman" w:hAnsi="Times New Roman" w:cs="Times New Roman"/>
          <w:i/>
          <w:color w:val="000000"/>
          <w:sz w:val="28"/>
          <w:szCs w:val="28"/>
          <w:lang w:val="vi-VN" w:eastAsia="en-US"/>
        </w:rPr>
        <w:t xml:space="preserve"> Nếu em là bạn B, em sẽ nói gì với A?</w:t>
      </w:r>
    </w:p>
    <w:p w:rsidR="0002683D" w:rsidRPr="003857C3" w:rsidRDefault="0002683D" w:rsidP="00E63722">
      <w:pPr>
        <w:spacing w:line="276" w:lineRule="auto"/>
        <w:ind w:firstLine="567"/>
        <w:jc w:val="both"/>
        <w:rPr>
          <w:rFonts w:ascii="Times New Roman" w:eastAsia="Calibri" w:hAnsi="Times New Roman" w:cs="Times New Roman"/>
          <w:i/>
          <w:sz w:val="28"/>
          <w:szCs w:val="28"/>
          <w:lang w:val="nl-NL" w:eastAsia="en-US"/>
        </w:rPr>
      </w:pPr>
      <w:r w:rsidRPr="003857C3">
        <w:rPr>
          <w:rFonts w:ascii="Times New Roman" w:eastAsia="Times New Roman" w:hAnsi="Times New Roman" w:cs="Times New Roman"/>
          <w:b/>
          <w:sz w:val="28"/>
          <w:szCs w:val="28"/>
          <w:lang w:val="vi-VN" w:eastAsia="ko-KR"/>
        </w:rPr>
        <w:t xml:space="preserve">Câu </w:t>
      </w:r>
      <w:r w:rsidRPr="003857C3">
        <w:rPr>
          <w:rFonts w:ascii="Times New Roman" w:eastAsia="Times New Roman" w:hAnsi="Times New Roman" w:cs="Times New Roman"/>
          <w:b/>
          <w:sz w:val="28"/>
          <w:szCs w:val="28"/>
          <w:lang w:eastAsia="ko-KR"/>
        </w:rPr>
        <w:t>2</w:t>
      </w:r>
      <w:r w:rsidRPr="003857C3">
        <w:rPr>
          <w:rFonts w:ascii="Times New Roman" w:eastAsia="Times New Roman" w:hAnsi="Times New Roman" w:cs="Times New Roman"/>
          <w:b/>
          <w:sz w:val="28"/>
          <w:szCs w:val="28"/>
          <w:lang w:val="vi-VN" w:eastAsia="ko-KR"/>
        </w:rPr>
        <w:t xml:space="preserve"> </w:t>
      </w:r>
      <w:r w:rsidRPr="003857C3">
        <w:rPr>
          <w:rFonts w:ascii="Times New Roman" w:eastAsia="Times New Roman" w:hAnsi="Times New Roman" w:cs="Times New Roman"/>
          <w:sz w:val="28"/>
          <w:szCs w:val="28"/>
          <w:lang w:val="vi-VN" w:eastAsia="ko-KR"/>
        </w:rPr>
        <w:t> </w:t>
      </w:r>
    </w:p>
    <w:p w:rsidR="0002683D" w:rsidRPr="003857C3" w:rsidRDefault="0002683D" w:rsidP="00E63722">
      <w:pPr>
        <w:spacing w:line="276" w:lineRule="auto"/>
        <w:ind w:firstLine="567"/>
        <w:jc w:val="both"/>
        <w:rPr>
          <w:rFonts w:ascii="Times New Roman" w:eastAsia="Times New Roman" w:hAnsi="Times New Roman" w:cs="Times New Roman"/>
          <w:color w:val="000000"/>
          <w:sz w:val="28"/>
          <w:szCs w:val="28"/>
          <w:shd w:val="clear" w:color="auto" w:fill="FFFFFF"/>
          <w:lang w:eastAsia="en-US"/>
        </w:rPr>
      </w:pPr>
      <w:r w:rsidRPr="003857C3">
        <w:rPr>
          <w:rFonts w:ascii="Times New Roman" w:eastAsia="Times New Roman" w:hAnsi="Times New Roman" w:cs="Times New Roman"/>
          <w:color w:val="000000"/>
          <w:sz w:val="28"/>
          <w:szCs w:val="28"/>
          <w:shd w:val="clear" w:color="auto" w:fill="FFFFFF"/>
          <w:lang w:eastAsia="en-US"/>
        </w:rPr>
        <w:t xml:space="preserve">Tôn trọng sự đa dạng của các dân tộc và các nền văn hóa trên thế giới có ý nghĩa quan trọng, Em hãy cho biết ý kiến  của mình về một số nhận định sau: </w:t>
      </w:r>
    </w:p>
    <w:p w:rsidR="0002683D" w:rsidRPr="003857C3" w:rsidRDefault="0002683D" w:rsidP="00E63722">
      <w:pPr>
        <w:spacing w:line="276" w:lineRule="auto"/>
        <w:ind w:firstLine="567"/>
        <w:jc w:val="both"/>
        <w:rPr>
          <w:rFonts w:ascii="Times New Roman" w:eastAsia="Times New Roman" w:hAnsi="Times New Roman" w:cs="Times New Roman"/>
          <w:i/>
          <w:color w:val="000000"/>
          <w:sz w:val="28"/>
          <w:szCs w:val="28"/>
          <w:lang w:eastAsia="en-US"/>
        </w:rPr>
      </w:pPr>
      <w:r w:rsidRPr="003857C3">
        <w:rPr>
          <w:rFonts w:ascii="Times New Roman" w:eastAsia="Times New Roman" w:hAnsi="Times New Roman" w:cs="Times New Roman"/>
          <w:b/>
          <w:i/>
          <w:color w:val="000000"/>
          <w:sz w:val="28"/>
          <w:szCs w:val="28"/>
          <w:lang w:eastAsia="en-US"/>
        </w:rPr>
        <w:t>a)</w:t>
      </w:r>
      <w:r w:rsidRPr="003857C3">
        <w:rPr>
          <w:rFonts w:ascii="Times New Roman" w:eastAsia="Times New Roman" w:hAnsi="Times New Roman" w:cs="Times New Roman"/>
          <w:i/>
          <w:color w:val="000000"/>
          <w:sz w:val="28"/>
          <w:szCs w:val="28"/>
          <w:lang w:eastAsia="en-US"/>
        </w:rPr>
        <w:t xml:space="preserve"> Tiếp thu văn hóa của dân tộc khác sẽ làm mất đi giá trị truyền thống văn hóa của dân tộc mình.</w:t>
      </w:r>
    </w:p>
    <w:p w:rsidR="0002683D" w:rsidRPr="003857C3" w:rsidRDefault="0002683D" w:rsidP="00E63722">
      <w:pPr>
        <w:spacing w:line="276" w:lineRule="auto"/>
        <w:ind w:firstLine="567"/>
        <w:jc w:val="both"/>
        <w:rPr>
          <w:rFonts w:ascii="Times New Roman" w:eastAsia="Times New Roman" w:hAnsi="Times New Roman" w:cs="Times New Roman"/>
          <w:i/>
          <w:color w:val="000000"/>
          <w:sz w:val="28"/>
          <w:szCs w:val="28"/>
          <w:lang w:eastAsia="en-US"/>
        </w:rPr>
      </w:pPr>
      <w:r w:rsidRPr="003857C3">
        <w:rPr>
          <w:rFonts w:ascii="Times New Roman" w:eastAsia="Times New Roman" w:hAnsi="Times New Roman" w:cs="Times New Roman"/>
          <w:b/>
          <w:i/>
          <w:color w:val="000000"/>
          <w:sz w:val="28"/>
          <w:szCs w:val="28"/>
          <w:lang w:eastAsia="en-US"/>
        </w:rPr>
        <w:lastRenderedPageBreak/>
        <w:t>b)</w:t>
      </w:r>
      <w:r w:rsidRPr="003857C3">
        <w:rPr>
          <w:rFonts w:ascii="Times New Roman" w:eastAsia="Times New Roman" w:hAnsi="Times New Roman" w:cs="Times New Roman"/>
          <w:i/>
          <w:color w:val="000000"/>
          <w:sz w:val="28"/>
          <w:szCs w:val="28"/>
          <w:lang w:eastAsia="en-US"/>
        </w:rPr>
        <w:t xml:space="preserve"> Mọi dân tộc trên thế giới đều có quyền bình đẳng.</w:t>
      </w:r>
    </w:p>
    <w:p w:rsidR="0002683D" w:rsidRPr="003857C3" w:rsidRDefault="0002683D" w:rsidP="00E63722">
      <w:pPr>
        <w:spacing w:line="276" w:lineRule="auto"/>
        <w:ind w:firstLine="567"/>
        <w:jc w:val="both"/>
        <w:rPr>
          <w:rFonts w:ascii="Times New Roman" w:eastAsia="Times New Roman" w:hAnsi="Times New Roman" w:cs="Times New Roman"/>
          <w:color w:val="000000"/>
          <w:sz w:val="28"/>
          <w:szCs w:val="28"/>
          <w:lang w:eastAsia="en-US"/>
        </w:rPr>
      </w:pPr>
      <w:r w:rsidRPr="003857C3">
        <w:rPr>
          <w:rFonts w:ascii="Times New Roman" w:eastAsia="Times New Roman" w:hAnsi="Times New Roman" w:cs="Times New Roman"/>
          <w:b/>
          <w:bCs/>
          <w:sz w:val="28"/>
          <w:szCs w:val="28"/>
          <w:shd w:val="clear" w:color="auto" w:fill="FFFFFF"/>
          <w:lang w:val="vi-VN" w:eastAsia="en-US"/>
        </w:rPr>
        <w:t xml:space="preserve">Câu </w:t>
      </w:r>
      <w:r w:rsidRPr="003857C3">
        <w:rPr>
          <w:rFonts w:ascii="Times New Roman" w:eastAsia="Times New Roman" w:hAnsi="Times New Roman" w:cs="Times New Roman"/>
          <w:b/>
          <w:bCs/>
          <w:sz w:val="28"/>
          <w:szCs w:val="28"/>
          <w:shd w:val="clear" w:color="auto" w:fill="FFFFFF"/>
          <w:lang w:eastAsia="en-US"/>
        </w:rPr>
        <w:t xml:space="preserve">3. </w:t>
      </w:r>
      <w:r w:rsidRPr="003857C3">
        <w:rPr>
          <w:rFonts w:ascii="Times New Roman" w:eastAsia="Times New Roman" w:hAnsi="Times New Roman" w:cs="Times New Roman"/>
          <w:color w:val="000000"/>
          <w:sz w:val="28"/>
          <w:szCs w:val="28"/>
          <w:shd w:val="clear" w:color="auto" w:fill="FFFFFF"/>
          <w:lang w:eastAsia="en-US"/>
        </w:rPr>
        <w:t xml:space="preserve">Tôn trọng sự đa dạng của các dân tộc và các nền văn hóa trên thế giới có ý nghĩa quan trọng, Em hãy bày tỏ quan điểm của mình về một số nhận định sau: </w:t>
      </w:r>
    </w:p>
    <w:p w:rsidR="0002683D" w:rsidRPr="003857C3" w:rsidRDefault="0002683D" w:rsidP="00E63722">
      <w:pPr>
        <w:spacing w:line="276" w:lineRule="auto"/>
        <w:ind w:firstLine="567"/>
        <w:jc w:val="both"/>
        <w:rPr>
          <w:rFonts w:ascii="Times New Roman" w:eastAsia="Times New Roman" w:hAnsi="Times New Roman" w:cs="Times New Roman"/>
          <w:i/>
          <w:color w:val="000000"/>
          <w:sz w:val="28"/>
          <w:szCs w:val="28"/>
          <w:lang w:eastAsia="en-US"/>
        </w:rPr>
      </w:pPr>
      <w:r w:rsidRPr="003857C3">
        <w:rPr>
          <w:rFonts w:ascii="Times New Roman" w:eastAsia="Times New Roman" w:hAnsi="Times New Roman" w:cs="Times New Roman"/>
          <w:i/>
          <w:color w:val="000000"/>
          <w:sz w:val="28"/>
          <w:szCs w:val="28"/>
          <w:lang w:eastAsia="en-US"/>
        </w:rPr>
        <w:t>a) Tiếp thu văn hóa của dân tộc khác sẽ làm mất đi giá trị truyền thống văn hóa của dân tộc mình.</w:t>
      </w:r>
    </w:p>
    <w:p w:rsidR="0002683D" w:rsidRPr="003857C3" w:rsidRDefault="0002683D" w:rsidP="00E63722">
      <w:pPr>
        <w:spacing w:line="276" w:lineRule="auto"/>
        <w:ind w:firstLine="567"/>
        <w:jc w:val="both"/>
        <w:rPr>
          <w:rFonts w:ascii="Times New Roman" w:eastAsia="Times New Roman" w:hAnsi="Times New Roman" w:cs="Times New Roman"/>
          <w:i/>
          <w:color w:val="000000"/>
          <w:sz w:val="28"/>
          <w:szCs w:val="28"/>
          <w:lang w:eastAsia="en-US"/>
        </w:rPr>
      </w:pPr>
      <w:r w:rsidRPr="003857C3">
        <w:rPr>
          <w:rFonts w:ascii="Times New Roman" w:eastAsia="Times New Roman" w:hAnsi="Times New Roman" w:cs="Times New Roman"/>
          <w:i/>
          <w:color w:val="000000"/>
          <w:sz w:val="28"/>
          <w:szCs w:val="28"/>
          <w:lang w:eastAsia="en-US"/>
        </w:rPr>
        <w:t>b) Mọi dân tộc trên thế giới đều có quyền bình đẳng.</w:t>
      </w:r>
    </w:p>
    <w:p w:rsidR="0002683D" w:rsidRPr="003857C3" w:rsidRDefault="0002683D" w:rsidP="00E63722">
      <w:pPr>
        <w:spacing w:line="276" w:lineRule="auto"/>
        <w:jc w:val="both"/>
        <w:rPr>
          <w:rFonts w:ascii="Times New Roman" w:eastAsia="Calibri" w:hAnsi="Times New Roman" w:cs="Times New Roman"/>
          <w:b/>
          <w:bCs/>
          <w:sz w:val="28"/>
          <w:szCs w:val="28"/>
          <w:lang w:eastAsia="en-US"/>
        </w:rPr>
      </w:pPr>
      <w:r w:rsidRPr="003857C3">
        <w:rPr>
          <w:rFonts w:ascii="Times New Roman" w:eastAsia="Calibri" w:hAnsi="Times New Roman" w:cs="Times New Roman"/>
          <w:b/>
          <w:bCs/>
          <w:sz w:val="28"/>
          <w:szCs w:val="28"/>
          <w:lang w:eastAsia="en-US"/>
        </w:rPr>
        <w:t xml:space="preserve">Câu 4: </w:t>
      </w:r>
    </w:p>
    <w:p w:rsidR="0002683D" w:rsidRPr="003857C3" w:rsidRDefault="0002683D" w:rsidP="00E63722">
      <w:pPr>
        <w:spacing w:line="276" w:lineRule="auto"/>
        <w:jc w:val="both"/>
        <w:rPr>
          <w:rFonts w:ascii="Times New Roman" w:eastAsia="Times New Roman" w:hAnsi="Times New Roman" w:cs="Times New Roman"/>
          <w:sz w:val="28"/>
          <w:szCs w:val="28"/>
          <w:lang w:eastAsia="en-US"/>
        </w:rPr>
      </w:pPr>
      <w:r w:rsidRPr="003857C3">
        <w:rPr>
          <w:rFonts w:ascii="Times New Roman" w:eastAsia="Times New Roman" w:hAnsi="Times New Roman" w:cs="Times New Roman"/>
          <w:sz w:val="28"/>
          <w:szCs w:val="28"/>
          <w:lang w:eastAsia="en-US"/>
        </w:rPr>
        <w:t xml:space="preserve">     Trên đường phố, một chị đi xe máy phía trước làm rơi một chiếc ví. Có một người định cúi xuống nhặt thì một thanh niên đi xe máy nhanh chân gạt chiếc ví lại gần chỗ anh ta, nhặt chiếc ví bỏ “tọt”vào túi mình và đi ngay.</w:t>
      </w:r>
    </w:p>
    <w:p w:rsidR="0002683D" w:rsidRPr="003857C3" w:rsidRDefault="0002683D" w:rsidP="00E63722">
      <w:pPr>
        <w:spacing w:line="276" w:lineRule="auto"/>
        <w:ind w:firstLine="720"/>
        <w:jc w:val="both"/>
        <w:rPr>
          <w:rFonts w:ascii="Times New Roman" w:eastAsia="Times New Roman" w:hAnsi="Times New Roman" w:cs="Times New Roman"/>
          <w:sz w:val="28"/>
          <w:szCs w:val="28"/>
          <w:lang w:eastAsia="en-US"/>
        </w:rPr>
      </w:pPr>
      <w:r w:rsidRPr="003857C3">
        <w:rPr>
          <w:rFonts w:ascii="Times New Roman" w:eastAsia="Times New Roman" w:hAnsi="Times New Roman" w:cs="Times New Roman"/>
          <w:b/>
          <w:sz w:val="28"/>
          <w:szCs w:val="28"/>
          <w:lang w:eastAsia="en-US"/>
        </w:rPr>
        <w:t>a</w:t>
      </w:r>
      <w:r w:rsidRPr="003857C3">
        <w:rPr>
          <w:rFonts w:ascii="Times New Roman" w:eastAsia="Times New Roman" w:hAnsi="Times New Roman" w:cs="Times New Roman"/>
          <w:sz w:val="28"/>
          <w:szCs w:val="28"/>
          <w:lang w:eastAsia="en-US"/>
        </w:rPr>
        <w:t xml:space="preserve">, Em có nhận xét gì về hành vi của anh thanh niên đó? </w:t>
      </w:r>
    </w:p>
    <w:p w:rsidR="0002683D" w:rsidRPr="003857C3" w:rsidRDefault="0002683D" w:rsidP="00E63722">
      <w:pPr>
        <w:spacing w:line="276" w:lineRule="auto"/>
        <w:ind w:firstLine="720"/>
        <w:jc w:val="both"/>
        <w:rPr>
          <w:rFonts w:ascii="Times New Roman" w:eastAsia="Times New Roman" w:hAnsi="Times New Roman" w:cs="Times New Roman"/>
          <w:sz w:val="28"/>
          <w:szCs w:val="28"/>
          <w:lang w:eastAsia="en-US"/>
        </w:rPr>
      </w:pPr>
      <w:r w:rsidRPr="003857C3">
        <w:rPr>
          <w:rFonts w:ascii="Times New Roman" w:eastAsia="Times New Roman" w:hAnsi="Times New Roman" w:cs="Times New Roman"/>
          <w:sz w:val="28"/>
          <w:szCs w:val="28"/>
          <w:lang w:eastAsia="en-US"/>
        </w:rPr>
        <w:t>b, Em có suy nghĩ như thế nào về quan niệm” nhặt được của rơi tạm thời đút túi” của thanh niên thời nay?</w:t>
      </w:r>
    </w:p>
    <w:p w:rsidR="0002683D" w:rsidRPr="003857C3" w:rsidRDefault="0002683D" w:rsidP="00E63722">
      <w:pPr>
        <w:spacing w:line="276" w:lineRule="auto"/>
        <w:jc w:val="both"/>
        <w:rPr>
          <w:rFonts w:ascii="Times New Roman" w:eastAsia="Calibri" w:hAnsi="Times New Roman" w:cs="Times New Roman"/>
          <w:b/>
          <w:bCs/>
          <w:sz w:val="28"/>
          <w:szCs w:val="28"/>
          <w:lang w:eastAsia="en-US"/>
        </w:rPr>
      </w:pPr>
      <w:r w:rsidRPr="003857C3">
        <w:rPr>
          <w:rFonts w:ascii="Times New Roman" w:eastAsia="Calibri" w:hAnsi="Times New Roman" w:cs="Times New Roman"/>
          <w:b/>
          <w:bCs/>
          <w:sz w:val="28"/>
          <w:szCs w:val="28"/>
          <w:lang w:eastAsia="en-US"/>
        </w:rPr>
        <w:t xml:space="preserve">Câu 5: </w:t>
      </w:r>
    </w:p>
    <w:p w:rsidR="0002683D" w:rsidRPr="003857C3" w:rsidRDefault="0002683D" w:rsidP="00E63722">
      <w:pPr>
        <w:autoSpaceDE w:val="0"/>
        <w:autoSpaceDN w:val="0"/>
        <w:adjustRightInd w:val="0"/>
        <w:spacing w:line="276" w:lineRule="auto"/>
        <w:jc w:val="both"/>
        <w:rPr>
          <w:rFonts w:ascii="Times New Roman" w:eastAsia="Times New Roman" w:hAnsi="Times New Roman" w:cs="Times New Roman"/>
          <w:bCs/>
          <w:i/>
          <w:sz w:val="28"/>
          <w:szCs w:val="28"/>
          <w:lang w:val="vi-VN" w:eastAsia="en-US"/>
        </w:rPr>
      </w:pPr>
      <w:r w:rsidRPr="003857C3">
        <w:rPr>
          <w:rFonts w:ascii="Times New Roman" w:eastAsia="Times New Roman" w:hAnsi="Times New Roman" w:cs="Times New Roman"/>
          <w:bCs/>
          <w:i/>
          <w:sz w:val="28"/>
          <w:szCs w:val="28"/>
          <w:lang w:eastAsia="en-US"/>
        </w:rPr>
        <w:t xml:space="preserve">    </w:t>
      </w:r>
      <w:r w:rsidR="003857C3">
        <w:rPr>
          <w:rFonts w:ascii="Times New Roman" w:eastAsia="Times New Roman" w:hAnsi="Times New Roman" w:cs="Times New Roman"/>
          <w:bCs/>
          <w:i/>
          <w:sz w:val="28"/>
          <w:szCs w:val="28"/>
          <w:lang w:eastAsia="en-US"/>
        </w:rPr>
        <w:tab/>
      </w:r>
      <w:r w:rsidRPr="003857C3">
        <w:rPr>
          <w:rFonts w:ascii="Times New Roman" w:eastAsia="Times New Roman" w:hAnsi="Times New Roman" w:cs="Times New Roman"/>
          <w:bCs/>
          <w:i/>
          <w:sz w:val="28"/>
          <w:szCs w:val="28"/>
          <w:lang w:val="vi-VN" w:eastAsia="en-US"/>
        </w:rPr>
        <w:t>Để đất nước được phát triển tốt, chúng ta cần tập trung khai thác mọi nguồn tài nguyên thiên nhiên một cách tối đa nhất có thể. Sau khi đất nước phát triển, chúng ta thực hiện các biện pháp tái sinh vẫn được.</w:t>
      </w:r>
    </w:p>
    <w:p w:rsidR="005474F0" w:rsidRPr="003857C3" w:rsidRDefault="0002683D" w:rsidP="00E63722">
      <w:pPr>
        <w:autoSpaceDE w:val="0"/>
        <w:autoSpaceDN w:val="0"/>
        <w:adjustRightInd w:val="0"/>
        <w:spacing w:line="276" w:lineRule="auto"/>
        <w:ind w:firstLine="720"/>
        <w:jc w:val="both"/>
        <w:rPr>
          <w:rFonts w:ascii="Times New Roman" w:eastAsia="Times New Roman" w:hAnsi="Times New Roman" w:cs="Times New Roman"/>
          <w:bCs/>
          <w:sz w:val="28"/>
          <w:szCs w:val="28"/>
          <w:lang w:val="vi-VN" w:eastAsia="en-US"/>
        </w:rPr>
      </w:pPr>
      <w:r w:rsidRPr="003857C3">
        <w:rPr>
          <w:rFonts w:ascii="Times New Roman" w:eastAsia="Times New Roman" w:hAnsi="Times New Roman" w:cs="Times New Roman"/>
          <w:bCs/>
          <w:sz w:val="28"/>
          <w:szCs w:val="28"/>
          <w:lang w:val="vi-VN" w:eastAsia="en-US"/>
        </w:rPr>
        <w:t>Em có đồng tình với quan điểm đó không? Vì sao?</w:t>
      </w:r>
    </w:p>
    <w:p w:rsidR="00804F28" w:rsidRPr="003857C3" w:rsidRDefault="0002683D" w:rsidP="00E63722">
      <w:pPr>
        <w:spacing w:line="276" w:lineRule="auto"/>
        <w:jc w:val="both"/>
        <w:rPr>
          <w:rFonts w:ascii="Times New Roman" w:eastAsia="Calibri" w:hAnsi="Times New Roman" w:cs="Times New Roman"/>
          <w:b/>
          <w:bCs/>
          <w:sz w:val="28"/>
          <w:szCs w:val="28"/>
          <w:lang w:eastAsia="en-US"/>
        </w:rPr>
      </w:pPr>
      <w:r w:rsidRPr="003857C3">
        <w:rPr>
          <w:rFonts w:ascii="Times New Roman" w:eastAsia="Calibri" w:hAnsi="Times New Roman" w:cs="Times New Roman"/>
          <w:b/>
          <w:bCs/>
          <w:sz w:val="28"/>
          <w:szCs w:val="28"/>
          <w:lang w:eastAsia="en-US"/>
        </w:rPr>
        <w:t>Câu 6</w:t>
      </w:r>
      <w:r w:rsidR="00804F28" w:rsidRPr="003857C3">
        <w:rPr>
          <w:rFonts w:ascii="Times New Roman" w:eastAsia="Calibri" w:hAnsi="Times New Roman" w:cs="Times New Roman"/>
          <w:b/>
          <w:bCs/>
          <w:sz w:val="28"/>
          <w:szCs w:val="28"/>
          <w:lang w:eastAsia="en-US"/>
        </w:rPr>
        <w:t xml:space="preserve">: </w:t>
      </w:r>
    </w:p>
    <w:p w:rsidR="00804F28" w:rsidRPr="003857C3" w:rsidRDefault="00804F28" w:rsidP="00E63722">
      <w:pPr>
        <w:spacing w:line="276" w:lineRule="auto"/>
        <w:jc w:val="both"/>
        <w:rPr>
          <w:rFonts w:ascii="Times New Roman" w:eastAsia="Times New Roman" w:hAnsi="Times New Roman" w:cs="Times New Roman"/>
          <w:sz w:val="28"/>
          <w:szCs w:val="28"/>
          <w:lang w:eastAsia="en-US"/>
        </w:rPr>
      </w:pPr>
      <w:r w:rsidRPr="003857C3">
        <w:rPr>
          <w:rFonts w:ascii="Times New Roman" w:eastAsia="Times New Roman" w:hAnsi="Times New Roman" w:cs="Times New Roman"/>
          <w:sz w:val="28"/>
          <w:szCs w:val="28"/>
          <w:lang w:eastAsia="en-US"/>
        </w:rPr>
        <w:t xml:space="preserve">     Trên đường phố, một chị đi xe máy phía trước làm rơi một chiếc ví. Có một người định cúi xuống nhặt thì một thanh niên đi xe máy nhanh chân gạt chiếc ví lại gần chỗ anh ta, nhặt chiếc ví bỏ “tọt”vào túi mình và đi ngay.</w:t>
      </w:r>
    </w:p>
    <w:p w:rsidR="00804F28" w:rsidRPr="003857C3" w:rsidRDefault="00804F28" w:rsidP="00E63722">
      <w:pPr>
        <w:spacing w:line="276" w:lineRule="auto"/>
        <w:ind w:firstLine="720"/>
        <w:jc w:val="both"/>
        <w:rPr>
          <w:rFonts w:ascii="Times New Roman" w:eastAsia="Times New Roman" w:hAnsi="Times New Roman" w:cs="Times New Roman"/>
          <w:sz w:val="28"/>
          <w:szCs w:val="28"/>
          <w:lang w:eastAsia="en-US"/>
        </w:rPr>
      </w:pPr>
      <w:r w:rsidRPr="003857C3">
        <w:rPr>
          <w:rFonts w:ascii="Times New Roman" w:eastAsia="Times New Roman" w:hAnsi="Times New Roman" w:cs="Times New Roman"/>
          <w:sz w:val="28"/>
          <w:szCs w:val="28"/>
          <w:lang w:eastAsia="en-US"/>
        </w:rPr>
        <w:t xml:space="preserve">a, Em có nhận xét gì về hành vi của anh thanh niên đó? </w:t>
      </w:r>
    </w:p>
    <w:p w:rsidR="00804F28" w:rsidRPr="003857C3" w:rsidRDefault="00804F28" w:rsidP="00E63722">
      <w:pPr>
        <w:spacing w:line="276" w:lineRule="auto"/>
        <w:ind w:firstLine="720"/>
        <w:jc w:val="both"/>
        <w:rPr>
          <w:rFonts w:ascii="Times New Roman" w:eastAsia="Times New Roman" w:hAnsi="Times New Roman" w:cs="Times New Roman"/>
          <w:sz w:val="28"/>
          <w:szCs w:val="28"/>
          <w:lang w:eastAsia="en-US"/>
        </w:rPr>
      </w:pPr>
      <w:r w:rsidRPr="003857C3">
        <w:rPr>
          <w:rFonts w:ascii="Times New Roman" w:eastAsia="Times New Roman" w:hAnsi="Times New Roman" w:cs="Times New Roman"/>
          <w:sz w:val="28"/>
          <w:szCs w:val="28"/>
          <w:lang w:eastAsia="en-US"/>
        </w:rPr>
        <w:t>b, Em có suy nghĩ như thế nào về quan niệm” nhặt được của rơi tạm thời đút túi” của thanh niên thời nay?</w:t>
      </w:r>
    </w:p>
    <w:p w:rsidR="00804F28" w:rsidRPr="003857C3" w:rsidRDefault="0002683D" w:rsidP="00E63722">
      <w:pPr>
        <w:spacing w:line="276" w:lineRule="auto"/>
        <w:jc w:val="both"/>
        <w:rPr>
          <w:rFonts w:ascii="Times New Roman" w:eastAsia="Calibri" w:hAnsi="Times New Roman" w:cs="Times New Roman"/>
          <w:b/>
          <w:bCs/>
          <w:sz w:val="28"/>
          <w:szCs w:val="28"/>
          <w:lang w:eastAsia="en-US"/>
        </w:rPr>
      </w:pPr>
      <w:r w:rsidRPr="003857C3">
        <w:rPr>
          <w:rFonts w:ascii="Times New Roman" w:eastAsia="Calibri" w:hAnsi="Times New Roman" w:cs="Times New Roman"/>
          <w:b/>
          <w:bCs/>
          <w:sz w:val="28"/>
          <w:szCs w:val="28"/>
          <w:lang w:eastAsia="en-US"/>
        </w:rPr>
        <w:t>Câu 7</w:t>
      </w:r>
      <w:r w:rsidR="00804F28" w:rsidRPr="003857C3">
        <w:rPr>
          <w:rFonts w:ascii="Times New Roman" w:eastAsia="Calibri" w:hAnsi="Times New Roman" w:cs="Times New Roman"/>
          <w:b/>
          <w:bCs/>
          <w:sz w:val="28"/>
          <w:szCs w:val="28"/>
          <w:lang w:eastAsia="en-US"/>
        </w:rPr>
        <w:t xml:space="preserve">: </w:t>
      </w:r>
    </w:p>
    <w:p w:rsidR="00804F28" w:rsidRPr="003857C3" w:rsidRDefault="00804F28" w:rsidP="00E63722">
      <w:pPr>
        <w:autoSpaceDE w:val="0"/>
        <w:autoSpaceDN w:val="0"/>
        <w:adjustRightInd w:val="0"/>
        <w:spacing w:line="276" w:lineRule="auto"/>
        <w:jc w:val="both"/>
        <w:rPr>
          <w:rFonts w:ascii="Times New Roman" w:eastAsia="Times New Roman" w:hAnsi="Times New Roman" w:cs="Times New Roman"/>
          <w:bCs/>
          <w:i/>
          <w:sz w:val="28"/>
          <w:szCs w:val="28"/>
          <w:lang w:val="vi-VN" w:eastAsia="en-US"/>
        </w:rPr>
      </w:pPr>
      <w:r w:rsidRPr="003857C3">
        <w:rPr>
          <w:rFonts w:ascii="Times New Roman" w:eastAsia="Times New Roman" w:hAnsi="Times New Roman" w:cs="Times New Roman"/>
          <w:bCs/>
          <w:i/>
          <w:sz w:val="28"/>
          <w:szCs w:val="28"/>
          <w:lang w:eastAsia="en-US"/>
        </w:rPr>
        <w:t xml:space="preserve">    </w:t>
      </w:r>
      <w:r w:rsidRPr="003857C3">
        <w:rPr>
          <w:rFonts w:ascii="Times New Roman" w:eastAsia="Times New Roman" w:hAnsi="Times New Roman" w:cs="Times New Roman"/>
          <w:bCs/>
          <w:i/>
          <w:sz w:val="28"/>
          <w:szCs w:val="28"/>
          <w:lang w:val="vi-VN" w:eastAsia="en-US"/>
        </w:rPr>
        <w:t>Để đất nước được phát triển tốt, chúng ta cần tập trung khai thác mọi nguồn tài nguyên thiên nhiên một cách tối đa nhất có thể. Sau khi đất nước phát triển, chúng ta thực hiện các biện pháp tái sinh vẫn được.</w:t>
      </w:r>
    </w:p>
    <w:p w:rsidR="00804F28" w:rsidRPr="003857C3" w:rsidRDefault="00804F28" w:rsidP="00E63722">
      <w:pPr>
        <w:autoSpaceDE w:val="0"/>
        <w:autoSpaceDN w:val="0"/>
        <w:adjustRightInd w:val="0"/>
        <w:spacing w:line="276" w:lineRule="auto"/>
        <w:ind w:firstLine="720"/>
        <w:jc w:val="both"/>
        <w:rPr>
          <w:rFonts w:ascii="Times New Roman" w:eastAsia="Times New Roman" w:hAnsi="Times New Roman" w:cs="Times New Roman"/>
          <w:bCs/>
          <w:sz w:val="28"/>
          <w:szCs w:val="28"/>
          <w:lang w:val="vi-VN" w:eastAsia="en-US"/>
        </w:rPr>
      </w:pPr>
      <w:r w:rsidRPr="003857C3">
        <w:rPr>
          <w:rFonts w:ascii="Times New Roman" w:eastAsia="Times New Roman" w:hAnsi="Times New Roman" w:cs="Times New Roman"/>
          <w:bCs/>
          <w:sz w:val="28"/>
          <w:szCs w:val="28"/>
          <w:lang w:val="vi-VN" w:eastAsia="en-US"/>
        </w:rPr>
        <w:t>Em có đồng tình với quan điểm đó không? Vì sao?</w:t>
      </w:r>
    </w:p>
    <w:p w:rsidR="00945F6A" w:rsidRPr="003857C3" w:rsidRDefault="00945F6A" w:rsidP="00E63722">
      <w:pPr>
        <w:spacing w:line="276" w:lineRule="auto"/>
        <w:jc w:val="both"/>
        <w:rPr>
          <w:rFonts w:ascii="Times New Roman" w:eastAsia="Times New Roman" w:hAnsi="Times New Roman" w:cs="Times New Roman"/>
          <w:bCs/>
          <w:sz w:val="28"/>
          <w:szCs w:val="28"/>
          <w:lang w:eastAsia="en-US"/>
        </w:rPr>
      </w:pPr>
      <w:r w:rsidRPr="003857C3">
        <w:rPr>
          <w:rFonts w:ascii="Times New Roman" w:eastAsia="Times New Roman" w:hAnsi="Times New Roman" w:cs="Times New Roman"/>
          <w:b/>
          <w:sz w:val="28"/>
          <w:szCs w:val="28"/>
          <w:lang w:val="vi-VN" w:eastAsia="ko-KR"/>
        </w:rPr>
        <w:t xml:space="preserve">Câu </w:t>
      </w:r>
      <w:r w:rsidR="0002683D" w:rsidRPr="003857C3">
        <w:rPr>
          <w:rFonts w:ascii="Times New Roman" w:eastAsia="Times New Roman" w:hAnsi="Times New Roman" w:cs="Times New Roman"/>
          <w:b/>
          <w:sz w:val="28"/>
          <w:szCs w:val="28"/>
          <w:lang w:eastAsia="ko-KR"/>
        </w:rPr>
        <w:t>8</w:t>
      </w:r>
      <w:r w:rsidRPr="003857C3">
        <w:rPr>
          <w:rFonts w:ascii="Times New Roman" w:eastAsia="Times New Roman" w:hAnsi="Times New Roman" w:cs="Times New Roman"/>
          <w:b/>
          <w:bCs/>
          <w:sz w:val="28"/>
          <w:szCs w:val="28"/>
          <w:shd w:val="clear" w:color="auto" w:fill="FFFFFF"/>
          <w:lang w:val="vi-VN" w:eastAsia="en-US"/>
        </w:rPr>
        <w:t>:</w:t>
      </w:r>
      <w:r w:rsidRPr="003857C3">
        <w:rPr>
          <w:rFonts w:ascii="Times New Roman" w:eastAsia="Times New Roman" w:hAnsi="Times New Roman" w:cs="Times New Roman"/>
          <w:bCs/>
          <w:sz w:val="28"/>
          <w:szCs w:val="28"/>
          <w:lang w:eastAsia="en-US"/>
        </w:rPr>
        <w:t xml:space="preserve"> Em hãy đọc tình huống sau và trả lời câu hỏi</w:t>
      </w:r>
    </w:p>
    <w:p w:rsidR="00945F6A" w:rsidRPr="003857C3" w:rsidRDefault="00945F6A" w:rsidP="00E63722">
      <w:pPr>
        <w:spacing w:line="276" w:lineRule="auto"/>
        <w:ind w:firstLine="720"/>
        <w:jc w:val="both"/>
        <w:rPr>
          <w:rFonts w:ascii="Times New Roman" w:eastAsia="Times New Roman" w:hAnsi="Times New Roman" w:cs="Times New Roman"/>
          <w:color w:val="000000"/>
          <w:sz w:val="28"/>
          <w:szCs w:val="28"/>
          <w:shd w:val="clear" w:color="auto" w:fill="FFFFFF"/>
          <w:lang w:eastAsia="en-US"/>
        </w:rPr>
      </w:pPr>
      <w:r w:rsidRPr="003857C3">
        <w:rPr>
          <w:rFonts w:ascii="Times New Roman" w:eastAsia="Times New Roman" w:hAnsi="Times New Roman" w:cs="Times New Roman"/>
          <w:color w:val="000000"/>
          <w:sz w:val="28"/>
          <w:szCs w:val="28"/>
          <w:shd w:val="clear" w:color="auto" w:fill="FFFFFF"/>
          <w:lang w:eastAsia="en-US"/>
        </w:rPr>
        <w:t>Gần đây, bạn An nghỉ học nhiều ngày mà không có lí do. Khi cô giáo chủ nhiệm và các bạn đến nhà để tìm hiểu, bạn An cho biết, phải ở nhà để lo việc gia đình. Bạn An kể, mấy tháng nay, do công việc nhiều nên mẹ thường đi làm về muộn và hay đi công tác xa. Bố em nghi ngờ và ghen tuông nên thường xúc phạm mẹ. Mặc dù, gia đình nội, ngoại đã can ngăn nhưng bố của bạn An vẫn không thay đổi. Mẹ của bạn An không chịu đựng được nữa nên về nhà ngoại ở hẳn.</w:t>
      </w:r>
    </w:p>
    <w:p w:rsidR="00945F6A" w:rsidRPr="003857C3" w:rsidRDefault="00945F6A" w:rsidP="00E63722">
      <w:pPr>
        <w:spacing w:line="276" w:lineRule="auto"/>
        <w:ind w:firstLine="720"/>
        <w:jc w:val="both"/>
        <w:rPr>
          <w:rFonts w:ascii="Times New Roman" w:eastAsia="Times New Roman" w:hAnsi="Times New Roman" w:cs="Times New Roman"/>
          <w:bCs/>
          <w:sz w:val="28"/>
          <w:szCs w:val="28"/>
          <w:lang w:eastAsia="en-US"/>
        </w:rPr>
      </w:pPr>
      <w:r w:rsidRPr="003857C3">
        <w:rPr>
          <w:rFonts w:ascii="Times New Roman" w:eastAsia="Times New Roman" w:hAnsi="Times New Roman" w:cs="Times New Roman"/>
          <w:bCs/>
          <w:sz w:val="28"/>
          <w:szCs w:val="28"/>
          <w:lang w:eastAsia="en-US"/>
        </w:rPr>
        <w:lastRenderedPageBreak/>
        <w:t>Em hãy phân tích tác hại của bạo lực gia đình đối với bạn An và các thành viên trong gia đình của hai bạn.</w:t>
      </w:r>
    </w:p>
    <w:p w:rsidR="00945F6A" w:rsidRPr="003857C3" w:rsidRDefault="0002683D" w:rsidP="00E63722">
      <w:pPr>
        <w:spacing w:line="276" w:lineRule="auto"/>
        <w:jc w:val="both"/>
        <w:rPr>
          <w:rFonts w:ascii="Times New Roman" w:eastAsia="Times New Roman" w:hAnsi="Times New Roman" w:cs="Times New Roman"/>
          <w:b/>
          <w:bCs/>
          <w:sz w:val="28"/>
          <w:szCs w:val="28"/>
          <w:lang w:eastAsia="en-US"/>
        </w:rPr>
      </w:pPr>
      <w:r w:rsidRPr="003857C3">
        <w:rPr>
          <w:rFonts w:ascii="Times New Roman" w:eastAsia="Times New Roman" w:hAnsi="Times New Roman" w:cs="Times New Roman"/>
          <w:b/>
          <w:sz w:val="28"/>
          <w:szCs w:val="28"/>
          <w:lang w:val="vi-VN" w:eastAsia="en-US"/>
        </w:rPr>
        <w:t>Câu 9</w:t>
      </w:r>
      <w:r w:rsidR="00945F6A" w:rsidRPr="003857C3">
        <w:rPr>
          <w:rFonts w:ascii="Times New Roman" w:eastAsia="Times New Roman" w:hAnsi="Times New Roman" w:cs="Times New Roman"/>
          <w:b/>
          <w:sz w:val="28"/>
          <w:szCs w:val="28"/>
          <w:lang w:val="vi-VN" w:eastAsia="en-US"/>
        </w:rPr>
        <w:t>:</w:t>
      </w:r>
      <w:r w:rsidR="00945F6A" w:rsidRPr="003857C3">
        <w:rPr>
          <w:rFonts w:ascii="Times New Roman" w:eastAsia="Times New Roman" w:hAnsi="Times New Roman" w:cs="Times New Roman"/>
          <w:sz w:val="28"/>
          <w:szCs w:val="28"/>
          <w:lang w:val="vi-VN" w:eastAsia="en-US"/>
        </w:rPr>
        <w:t xml:space="preserve"> </w:t>
      </w:r>
      <w:r w:rsidR="00945F6A" w:rsidRPr="003857C3">
        <w:rPr>
          <w:rFonts w:ascii="Times New Roman" w:eastAsia="Times New Roman" w:hAnsi="Times New Roman" w:cs="Times New Roman"/>
          <w:color w:val="000000"/>
          <w:sz w:val="28"/>
          <w:szCs w:val="28"/>
          <w:lang w:eastAsia="en-US"/>
        </w:rPr>
        <w:t>Vào giờ ra chơi, có một bạn trong lớp bị mất tiền và nghi ngờ bạn Kiên là người lấy nên đã nói với lớp trưởng. Sau đó, lớp trưởng đến hỏi bạn Kiên để làm rõ sự việc. Ngay lúc đó, bạn Việt là bạn ngồi cùng bàn, mặc dù không thích bạn Kiên nhưng đã lên tiếng để minh oan cho bạn Kiên. Bạn Việt nói với lớp trưởng: “Thời điểm đó, bạn Kiên đang sân trường”. Khi bạn Kiên hỏi bạn Việt vì sao lại giúp mình, bạn Việt đáp: “Sự thật thì cần được bảo vệ bạn ạ!”.</w:t>
      </w:r>
    </w:p>
    <w:p w:rsidR="00945F6A" w:rsidRPr="003857C3" w:rsidRDefault="00945F6A" w:rsidP="00E63722">
      <w:pPr>
        <w:spacing w:line="276" w:lineRule="auto"/>
        <w:ind w:firstLine="720"/>
        <w:jc w:val="both"/>
        <w:rPr>
          <w:rFonts w:ascii="Times New Roman" w:eastAsia="Times New Roman" w:hAnsi="Times New Roman" w:cs="Times New Roman"/>
          <w:color w:val="000000"/>
          <w:sz w:val="28"/>
          <w:szCs w:val="28"/>
          <w:lang w:eastAsia="en-US"/>
        </w:rPr>
      </w:pPr>
      <w:r w:rsidRPr="003857C3">
        <w:rPr>
          <w:rFonts w:ascii="Times New Roman" w:eastAsia="Times New Roman" w:hAnsi="Times New Roman" w:cs="Times New Roman"/>
          <w:bCs/>
          <w:color w:val="000000"/>
          <w:sz w:val="28"/>
          <w:szCs w:val="28"/>
          <w:lang w:eastAsia="en-US"/>
        </w:rPr>
        <w:t>Câu hỏi:</w:t>
      </w:r>
    </w:p>
    <w:p w:rsidR="00945F6A" w:rsidRPr="003857C3" w:rsidRDefault="00945F6A" w:rsidP="00E63722">
      <w:pPr>
        <w:spacing w:line="276" w:lineRule="auto"/>
        <w:ind w:firstLine="720"/>
        <w:jc w:val="both"/>
        <w:rPr>
          <w:rFonts w:ascii="Times New Roman" w:eastAsia="Times New Roman" w:hAnsi="Times New Roman" w:cs="Times New Roman"/>
          <w:color w:val="000000"/>
          <w:sz w:val="28"/>
          <w:szCs w:val="28"/>
          <w:lang w:eastAsia="en-US"/>
        </w:rPr>
      </w:pPr>
      <w:r w:rsidRPr="003857C3">
        <w:rPr>
          <w:rFonts w:ascii="Times New Roman" w:eastAsia="Times New Roman" w:hAnsi="Times New Roman" w:cs="Times New Roman"/>
          <w:iCs/>
          <w:color w:val="000000"/>
          <w:sz w:val="28"/>
          <w:szCs w:val="28"/>
          <w:lang w:eastAsia="en-US"/>
        </w:rPr>
        <w:t>- Em có đồng tình với cách ứng xử của bạn Việt không? Vì sao?</w:t>
      </w:r>
    </w:p>
    <w:p w:rsidR="00945F6A" w:rsidRPr="003857C3" w:rsidRDefault="00945F6A" w:rsidP="00E63722">
      <w:pPr>
        <w:spacing w:line="276" w:lineRule="auto"/>
        <w:ind w:firstLine="720"/>
        <w:jc w:val="both"/>
        <w:rPr>
          <w:rFonts w:ascii="Times New Roman" w:eastAsia="Times New Roman" w:hAnsi="Times New Roman" w:cs="Times New Roman"/>
          <w:iCs/>
          <w:color w:val="000000"/>
          <w:sz w:val="28"/>
          <w:szCs w:val="28"/>
          <w:lang w:eastAsia="en-US"/>
        </w:rPr>
      </w:pPr>
      <w:r w:rsidRPr="003857C3">
        <w:rPr>
          <w:rFonts w:ascii="Times New Roman" w:eastAsia="Times New Roman" w:hAnsi="Times New Roman" w:cs="Times New Roman"/>
          <w:iCs/>
          <w:color w:val="000000"/>
          <w:sz w:val="28"/>
          <w:szCs w:val="28"/>
          <w:lang w:eastAsia="en-US"/>
        </w:rPr>
        <w:t>- Nếu là bạn Kiên, em sẽ nói gì với bạn Việt?</w:t>
      </w:r>
    </w:p>
    <w:p w:rsidR="005474F0" w:rsidRPr="003857C3" w:rsidRDefault="005474F0" w:rsidP="00E63722">
      <w:pPr>
        <w:spacing w:line="276" w:lineRule="auto"/>
        <w:ind w:left="70"/>
        <w:jc w:val="both"/>
        <w:rPr>
          <w:rFonts w:ascii="Times New Roman" w:hAnsi="Times New Roman" w:cs="Times New Roman"/>
          <w:b/>
          <w:bCs/>
          <w:sz w:val="28"/>
          <w:szCs w:val="28"/>
          <w:lang w:val="vi-VN"/>
        </w:rPr>
      </w:pPr>
    </w:p>
    <w:bookmarkEnd w:id="0"/>
    <w:p w:rsidR="005474F0" w:rsidRPr="003857C3" w:rsidRDefault="005474F0" w:rsidP="003857C3">
      <w:pPr>
        <w:spacing w:line="276" w:lineRule="auto"/>
        <w:ind w:left="70"/>
        <w:jc w:val="center"/>
        <w:rPr>
          <w:rFonts w:ascii="Times New Roman" w:hAnsi="Times New Roman" w:cs="Times New Roman"/>
          <w:b/>
          <w:bCs/>
          <w:sz w:val="28"/>
          <w:szCs w:val="28"/>
          <w:lang w:val="vi-VN"/>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E92A72" w:rsidRPr="003857C3" w:rsidTr="00A40139">
        <w:trPr>
          <w:trHeight w:val="1597"/>
        </w:trPr>
        <w:tc>
          <w:tcPr>
            <w:tcW w:w="3503"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Duyệt của tổ chuyên môn</w:t>
            </w:r>
          </w:p>
          <w:p w:rsidR="00E92A72" w:rsidRPr="003857C3" w:rsidRDefault="00E92A72" w:rsidP="003857C3">
            <w:pPr>
              <w:spacing w:line="276" w:lineRule="auto"/>
              <w:ind w:right="141"/>
              <w:jc w:val="center"/>
              <w:rPr>
                <w:rFonts w:eastAsia="Times New Roman" w:cs="Times New Roman"/>
                <w:b/>
                <w:iCs/>
                <w:sz w:val="28"/>
                <w:szCs w:val="28"/>
                <w:lang w:eastAsia="en-US"/>
              </w:rPr>
            </w:pPr>
          </w:p>
          <w:p w:rsidR="00E92A72" w:rsidRPr="003857C3" w:rsidRDefault="00E92A72" w:rsidP="003857C3">
            <w:pPr>
              <w:spacing w:line="276" w:lineRule="auto"/>
              <w:ind w:right="141"/>
              <w:jc w:val="center"/>
              <w:rPr>
                <w:rFonts w:cs="Times New Roman"/>
                <w:b/>
                <w:sz w:val="28"/>
                <w:szCs w:val="28"/>
                <w:lang w:eastAsia="en-US"/>
              </w:rPr>
            </w:pPr>
            <w:r w:rsidRPr="003857C3">
              <w:rPr>
                <w:rFonts w:eastAsia="Times New Roman" w:cs="Times New Roman"/>
                <w:b/>
                <w:iCs/>
                <w:noProof/>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Người xây dựng</w:t>
            </w:r>
          </w:p>
          <w:p w:rsidR="00E92A72" w:rsidRPr="003857C3" w:rsidRDefault="00E92A72" w:rsidP="003857C3">
            <w:pPr>
              <w:spacing w:line="276" w:lineRule="auto"/>
              <w:ind w:right="141"/>
              <w:jc w:val="center"/>
              <w:rPr>
                <w:rFonts w:cs="Times New Roman"/>
                <w:b/>
                <w:sz w:val="28"/>
                <w:szCs w:val="28"/>
                <w:lang w:eastAsia="en-US"/>
              </w:rPr>
            </w:pPr>
          </w:p>
        </w:tc>
      </w:tr>
      <w:tr w:rsidR="00E92A72" w:rsidRPr="003857C3" w:rsidTr="00A40139">
        <w:tc>
          <w:tcPr>
            <w:tcW w:w="3503"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Nguyễn Thị Hậu</w:t>
            </w:r>
          </w:p>
        </w:tc>
        <w:tc>
          <w:tcPr>
            <w:tcW w:w="2304"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Lê Thị Thu</w:t>
            </w:r>
          </w:p>
          <w:p w:rsidR="00E92A72" w:rsidRPr="003857C3" w:rsidRDefault="00E92A72" w:rsidP="003857C3">
            <w:pPr>
              <w:spacing w:line="276" w:lineRule="auto"/>
              <w:ind w:right="141"/>
              <w:jc w:val="center"/>
              <w:rPr>
                <w:rFonts w:cs="Times New Roman"/>
                <w:b/>
                <w:sz w:val="28"/>
                <w:szCs w:val="28"/>
                <w:lang w:eastAsia="en-US"/>
              </w:rPr>
            </w:pPr>
          </w:p>
        </w:tc>
      </w:tr>
    </w:tbl>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p w:rsidR="005474F0" w:rsidRPr="003857C3" w:rsidRDefault="005474F0" w:rsidP="003857C3">
      <w:pPr>
        <w:spacing w:line="276" w:lineRule="auto"/>
        <w:ind w:left="70"/>
        <w:jc w:val="center"/>
        <w:rPr>
          <w:rFonts w:ascii="Times New Roman" w:hAnsi="Times New Roman" w:cs="Times New Roman"/>
          <w:b/>
          <w:bCs/>
          <w:sz w:val="28"/>
          <w:szCs w:val="28"/>
          <w:lang w:val="vi-VN"/>
        </w:rPr>
      </w:pPr>
    </w:p>
    <w:sectPr w:rsidR="005474F0" w:rsidRPr="003857C3">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2683D"/>
    <w:rsid w:val="00050A31"/>
    <w:rsid w:val="000716D2"/>
    <w:rsid w:val="00071AAB"/>
    <w:rsid w:val="00093310"/>
    <w:rsid w:val="000B5029"/>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A45B3"/>
    <w:rsid w:val="00201333"/>
    <w:rsid w:val="00210FA7"/>
    <w:rsid w:val="00216417"/>
    <w:rsid w:val="0026631D"/>
    <w:rsid w:val="002C2F53"/>
    <w:rsid w:val="0033518C"/>
    <w:rsid w:val="003437C2"/>
    <w:rsid w:val="00377186"/>
    <w:rsid w:val="003857C3"/>
    <w:rsid w:val="003A1C03"/>
    <w:rsid w:val="00414627"/>
    <w:rsid w:val="00425D63"/>
    <w:rsid w:val="004643D8"/>
    <w:rsid w:val="00497C24"/>
    <w:rsid w:val="004C7BA5"/>
    <w:rsid w:val="004E7628"/>
    <w:rsid w:val="004F48F2"/>
    <w:rsid w:val="005149B1"/>
    <w:rsid w:val="005474F0"/>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74440"/>
    <w:rsid w:val="007C2C59"/>
    <w:rsid w:val="00801F23"/>
    <w:rsid w:val="00804F28"/>
    <w:rsid w:val="00837632"/>
    <w:rsid w:val="0085640F"/>
    <w:rsid w:val="008567AA"/>
    <w:rsid w:val="00892712"/>
    <w:rsid w:val="008A680A"/>
    <w:rsid w:val="008B0BB0"/>
    <w:rsid w:val="008B4836"/>
    <w:rsid w:val="008E6C4B"/>
    <w:rsid w:val="008F18C0"/>
    <w:rsid w:val="00907648"/>
    <w:rsid w:val="00930FDE"/>
    <w:rsid w:val="00945F6A"/>
    <w:rsid w:val="00984C93"/>
    <w:rsid w:val="00987CE1"/>
    <w:rsid w:val="0099405C"/>
    <w:rsid w:val="009B755A"/>
    <w:rsid w:val="009C600F"/>
    <w:rsid w:val="009D3723"/>
    <w:rsid w:val="009E04F2"/>
    <w:rsid w:val="00A03B7B"/>
    <w:rsid w:val="00A200C9"/>
    <w:rsid w:val="00A250D5"/>
    <w:rsid w:val="00A32F56"/>
    <w:rsid w:val="00A36028"/>
    <w:rsid w:val="00A91424"/>
    <w:rsid w:val="00AA2C77"/>
    <w:rsid w:val="00AC3FB9"/>
    <w:rsid w:val="00AC702A"/>
    <w:rsid w:val="00AD226F"/>
    <w:rsid w:val="00AE0F01"/>
    <w:rsid w:val="00AF7407"/>
    <w:rsid w:val="00B13A52"/>
    <w:rsid w:val="00B24CF4"/>
    <w:rsid w:val="00B26993"/>
    <w:rsid w:val="00B4570C"/>
    <w:rsid w:val="00B5208C"/>
    <w:rsid w:val="00B62A70"/>
    <w:rsid w:val="00B74876"/>
    <w:rsid w:val="00BB7C2B"/>
    <w:rsid w:val="00BC1664"/>
    <w:rsid w:val="00BC2546"/>
    <w:rsid w:val="00C05085"/>
    <w:rsid w:val="00C1593D"/>
    <w:rsid w:val="00C56C7E"/>
    <w:rsid w:val="00C7191B"/>
    <w:rsid w:val="00C776A4"/>
    <w:rsid w:val="00CA2C6C"/>
    <w:rsid w:val="00CC0600"/>
    <w:rsid w:val="00CC78AC"/>
    <w:rsid w:val="00CF7953"/>
    <w:rsid w:val="00D07232"/>
    <w:rsid w:val="00D10245"/>
    <w:rsid w:val="00D21BDD"/>
    <w:rsid w:val="00D65F07"/>
    <w:rsid w:val="00D86618"/>
    <w:rsid w:val="00D92BB7"/>
    <w:rsid w:val="00DC76D2"/>
    <w:rsid w:val="00DD30ED"/>
    <w:rsid w:val="00E233FA"/>
    <w:rsid w:val="00E63722"/>
    <w:rsid w:val="00E64C21"/>
    <w:rsid w:val="00E92A72"/>
    <w:rsid w:val="00EC24C6"/>
    <w:rsid w:val="00EF2933"/>
    <w:rsid w:val="00F05146"/>
    <w:rsid w:val="00F1115D"/>
    <w:rsid w:val="00F3513C"/>
    <w:rsid w:val="00F465C5"/>
    <w:rsid w:val="00F5180D"/>
    <w:rsid w:val="00F51B21"/>
    <w:rsid w:val="00F51D87"/>
    <w:rsid w:val="00F601F3"/>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6F8F5"/>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TK1">
    <w:name w:val="Bảng TK1"/>
    <w:basedOn w:val="TableNormal"/>
    <w:next w:val="TableGrid"/>
    <w:uiPriority w:val="39"/>
    <w:rsid w:val="00804F28"/>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E92A72"/>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682</Words>
  <Characters>3890</Characters>
  <Application>Microsoft Office Word</Application>
  <DocSecurity>0</DocSecurity>
  <Lines>32</Lines>
  <Paragraphs>9</Paragraphs>
  <ScaleCrop>false</ScaleCrop>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21</cp:revision>
  <dcterms:created xsi:type="dcterms:W3CDTF">2023-12-18T08:00:00Z</dcterms:created>
  <dcterms:modified xsi:type="dcterms:W3CDTF">2024-12-22T14:15:00Z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